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A1BFD" w14:textId="5CBB1988" w:rsidR="008A48D9" w:rsidRPr="00173D08" w:rsidRDefault="008A48D9">
      <w:pPr>
        <w:spacing w:line="240" w:lineRule="auto"/>
        <w:jc w:val="center"/>
        <w:rPr>
          <w:rFonts w:ascii="Segoe UI" w:hAnsi="Segoe UI" w:cs="Segoe UI"/>
        </w:rPr>
      </w:pPr>
    </w:p>
    <w:tbl>
      <w:tblPr>
        <w:tblStyle w:val="TableGrid"/>
        <w:tblW w:w="21825" w:type="dxa"/>
        <w:tblLook w:val="04A0" w:firstRow="1" w:lastRow="0" w:firstColumn="1" w:lastColumn="0" w:noHBand="0" w:noVBand="1"/>
      </w:tblPr>
      <w:tblGrid>
        <w:gridCol w:w="10910"/>
        <w:gridCol w:w="2728"/>
        <w:gridCol w:w="2729"/>
        <w:gridCol w:w="2729"/>
        <w:gridCol w:w="2729"/>
      </w:tblGrid>
      <w:tr w:rsidR="00C43E54" w:rsidRPr="00173D08" w14:paraId="7909DAA3" w14:textId="77777777" w:rsidTr="00C43E54">
        <w:trPr>
          <w:trHeight w:val="283"/>
        </w:trPr>
        <w:tc>
          <w:tcPr>
            <w:tcW w:w="10910" w:type="dxa"/>
            <w:shd w:val="clear" w:color="auto" w:fill="D1E2FF"/>
            <w:vAlign w:val="center"/>
          </w:tcPr>
          <w:p w14:paraId="34B0B37E" w14:textId="4E1DACA6" w:rsidR="00C43E54" w:rsidRPr="00173D08" w:rsidRDefault="00C43E54" w:rsidP="00173D08">
            <w:pPr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  <w:sz w:val="20"/>
              </w:rPr>
              <w:t>Team / Area</w:t>
            </w:r>
          </w:p>
        </w:tc>
        <w:tc>
          <w:tcPr>
            <w:tcW w:w="2728" w:type="dxa"/>
            <w:shd w:val="clear" w:color="auto" w:fill="D1E2FF"/>
            <w:vAlign w:val="center"/>
          </w:tcPr>
          <w:p w14:paraId="0C4247D9" w14:textId="58B6CBB3" w:rsidR="00C43E54" w:rsidRPr="00173D08" w:rsidRDefault="00C43E54" w:rsidP="00173D08">
            <w:pPr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  <w:sz w:val="20"/>
              </w:rPr>
              <w:t xml:space="preserve"> Board </w:t>
            </w:r>
            <w:r w:rsidRPr="00173D08">
              <w:rPr>
                <w:rFonts w:ascii="Segoe UI" w:hAnsi="Segoe UI" w:cs="Segoe UI"/>
                <w:bCs/>
                <w:sz w:val="20"/>
              </w:rPr>
              <w:t>Owner</w:t>
            </w:r>
          </w:p>
        </w:tc>
        <w:tc>
          <w:tcPr>
            <w:tcW w:w="2729" w:type="dxa"/>
            <w:shd w:val="clear" w:color="auto" w:fill="D1E2FF"/>
            <w:vAlign w:val="center"/>
          </w:tcPr>
          <w:p w14:paraId="65CB021B" w14:textId="02865B6C" w:rsidR="00C43E54" w:rsidRPr="00173D08" w:rsidRDefault="00C43E54" w:rsidP="00173D08">
            <w:pPr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  <w:sz w:val="20"/>
              </w:rPr>
              <w:t>Cadence</w:t>
            </w:r>
          </w:p>
        </w:tc>
        <w:tc>
          <w:tcPr>
            <w:tcW w:w="2729" w:type="dxa"/>
            <w:shd w:val="clear" w:color="auto" w:fill="D1E2FF"/>
            <w:vAlign w:val="center"/>
          </w:tcPr>
          <w:p w14:paraId="381CC171" w14:textId="408309F1" w:rsidR="00C43E54" w:rsidRPr="00173D08" w:rsidRDefault="00C43E54" w:rsidP="00173D08">
            <w:pPr>
              <w:rPr>
                <w:rFonts w:ascii="Segoe UI" w:hAnsi="Segoe UI" w:cs="Segoe UI"/>
                <w:bCs/>
              </w:rPr>
            </w:pPr>
            <w:r w:rsidRPr="00C43E54">
              <w:rPr>
                <w:rFonts w:ascii="Segoe UI" w:hAnsi="Segoe UI" w:cs="Segoe UI"/>
                <w:bCs/>
                <w:sz w:val="20"/>
              </w:rPr>
              <w:t>Sprint/Week</w:t>
            </w:r>
          </w:p>
        </w:tc>
        <w:tc>
          <w:tcPr>
            <w:tcW w:w="2729" w:type="dxa"/>
            <w:shd w:val="clear" w:color="auto" w:fill="D1E2FF"/>
            <w:vAlign w:val="center"/>
          </w:tcPr>
          <w:p w14:paraId="78B95549" w14:textId="69A81930" w:rsidR="00C43E54" w:rsidRPr="00173D08" w:rsidRDefault="00C43E54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Date</w:t>
            </w:r>
          </w:p>
        </w:tc>
      </w:tr>
      <w:tr w:rsidR="00C43E54" w:rsidRPr="00F4677F" w14:paraId="52E49EFD" w14:textId="77777777" w:rsidTr="00C43E54">
        <w:trPr>
          <w:trHeight w:val="454"/>
        </w:trPr>
        <w:tc>
          <w:tcPr>
            <w:tcW w:w="10910" w:type="dxa"/>
            <w:vAlign w:val="center"/>
          </w:tcPr>
          <w:p w14:paraId="0A1588A4" w14:textId="07C878A6" w:rsidR="00C43E54" w:rsidRPr="00F4677F" w:rsidRDefault="00C43E54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728" w:type="dxa"/>
            <w:vAlign w:val="center"/>
          </w:tcPr>
          <w:p w14:paraId="4BBAD7FF" w14:textId="77777777" w:rsidR="00C43E54" w:rsidRPr="00F4677F" w:rsidRDefault="00C43E54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59FD1D17" w14:textId="77777777" w:rsidR="00C43E54" w:rsidRPr="00F4677F" w:rsidRDefault="00C43E54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5E51D1D2" w14:textId="77777777" w:rsidR="00C43E54" w:rsidRPr="00F4677F" w:rsidRDefault="00C43E54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18215C74" w14:textId="77777777" w:rsidR="00C43E54" w:rsidRPr="00F4677F" w:rsidRDefault="00C43E54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</w:tr>
    </w:tbl>
    <w:p w14:paraId="27B42960" w14:textId="77777777" w:rsidR="008A48D9" w:rsidRPr="00173D08" w:rsidRDefault="008A48D9" w:rsidP="00C43E54">
      <w:pPr>
        <w:jc w:val="center"/>
        <w:rPr>
          <w:rFonts w:ascii="Segoe UI" w:hAnsi="Segoe UI" w:cs="Segoe UI"/>
        </w:rPr>
      </w:pPr>
    </w:p>
    <w:tbl>
      <w:tblPr>
        <w:tblW w:w="21830" w:type="dxa"/>
        <w:tblBorders>
          <w:top w:val="single" w:sz="4" w:space="0" w:color="001942" w:themeColor="text1"/>
          <w:left w:val="single" w:sz="4" w:space="0" w:color="001942" w:themeColor="text1"/>
          <w:bottom w:val="single" w:sz="4" w:space="0" w:color="001942" w:themeColor="text1"/>
          <w:right w:val="single" w:sz="4" w:space="0" w:color="001942" w:themeColor="text1"/>
          <w:insideH w:val="single" w:sz="4" w:space="0" w:color="001942" w:themeColor="text1"/>
          <w:insideV w:val="single" w:sz="4" w:space="0" w:color="001942" w:themeColor="text1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118"/>
        <w:gridCol w:w="3119"/>
        <w:gridCol w:w="3118"/>
        <w:gridCol w:w="3119"/>
        <w:gridCol w:w="3118"/>
        <w:gridCol w:w="3119"/>
        <w:gridCol w:w="3119"/>
      </w:tblGrid>
      <w:tr w:rsidR="00C43E54" w:rsidRPr="00C43E54" w14:paraId="6E933E2B" w14:textId="77777777" w:rsidTr="00C43E54">
        <w:trPr>
          <w:trHeight w:val="510"/>
        </w:trPr>
        <w:tc>
          <w:tcPr>
            <w:tcW w:w="3118" w:type="dxa"/>
            <w:shd w:val="clear" w:color="auto" w:fill="D1E2FF"/>
            <w:vAlign w:val="center"/>
          </w:tcPr>
          <w:p w14:paraId="759665F9" w14:textId="77777777" w:rsidR="00C43E54" w:rsidRPr="00C43E54" w:rsidRDefault="00C43E54" w:rsidP="0018277D">
            <w:pPr>
              <w:spacing w:after="60" w:line="240" w:lineRule="auto"/>
              <w:jc w:val="center"/>
              <w:rPr>
                <w:rFonts w:ascii="Segoe UI" w:hAnsi="Segoe UI" w:cs="Segoe UI"/>
                <w:bCs/>
                <w:sz w:val="32"/>
                <w:szCs w:val="36"/>
              </w:rPr>
            </w:pPr>
            <w:r w:rsidRPr="00C43E54">
              <w:rPr>
                <w:rFonts w:ascii="Segoe UI" w:hAnsi="Segoe UI" w:cs="Segoe UI"/>
                <w:bCs/>
                <w:sz w:val="32"/>
                <w:szCs w:val="36"/>
              </w:rPr>
              <w:t>Lane</w:t>
            </w:r>
          </w:p>
        </w:tc>
        <w:tc>
          <w:tcPr>
            <w:tcW w:w="3119" w:type="dxa"/>
            <w:shd w:val="clear" w:color="auto" w:fill="E5EEF6" w:themeFill="accent6" w:themeFillTint="33"/>
            <w:vAlign w:val="center"/>
          </w:tcPr>
          <w:p w14:paraId="25D2FE84" w14:textId="77777777" w:rsidR="00C43E54" w:rsidRPr="00C43E54" w:rsidRDefault="00C43E54" w:rsidP="0018277D">
            <w:pPr>
              <w:spacing w:after="60" w:line="240" w:lineRule="auto"/>
              <w:jc w:val="center"/>
              <w:rPr>
                <w:rFonts w:ascii="Segoe UI" w:hAnsi="Segoe UI" w:cs="Segoe UI"/>
                <w:b/>
                <w:sz w:val="32"/>
                <w:szCs w:val="36"/>
              </w:rPr>
            </w:pPr>
            <w:r w:rsidRPr="00C43E54">
              <w:rPr>
                <w:rFonts w:ascii="Segoe UI" w:hAnsi="Segoe UI" w:cs="Segoe UI"/>
                <w:b/>
                <w:sz w:val="32"/>
                <w:szCs w:val="36"/>
              </w:rPr>
              <w:t>Backlog</w:t>
            </w:r>
          </w:p>
        </w:tc>
        <w:tc>
          <w:tcPr>
            <w:tcW w:w="3118" w:type="dxa"/>
            <w:shd w:val="clear" w:color="auto" w:fill="FFFFCC"/>
            <w:vAlign w:val="center"/>
          </w:tcPr>
          <w:p w14:paraId="2A7AC793" w14:textId="36BB36EB" w:rsidR="00C43E54" w:rsidRPr="00C43E54" w:rsidRDefault="000244F4" w:rsidP="0018277D">
            <w:pPr>
              <w:spacing w:after="60" w:line="240" w:lineRule="auto"/>
              <w:jc w:val="center"/>
              <w:rPr>
                <w:rFonts w:ascii="Segoe UI" w:hAnsi="Segoe UI" w:cs="Segoe UI"/>
                <w:b/>
                <w:sz w:val="32"/>
                <w:szCs w:val="36"/>
              </w:rPr>
            </w:pPr>
            <w:r>
              <w:rPr>
                <w:rFonts w:ascii="Segoe UI" w:hAnsi="Segoe UI" w:cs="Segoe UI"/>
                <w:b/>
                <w:sz w:val="32"/>
                <w:szCs w:val="36"/>
              </w:rPr>
              <w:t>Up Next</w:t>
            </w:r>
          </w:p>
        </w:tc>
        <w:tc>
          <w:tcPr>
            <w:tcW w:w="3119" w:type="dxa"/>
            <w:shd w:val="clear" w:color="auto" w:fill="D1E2FF"/>
            <w:vAlign w:val="center"/>
          </w:tcPr>
          <w:p w14:paraId="43472007" w14:textId="77777777" w:rsidR="00C43E54" w:rsidRPr="00C43E54" w:rsidRDefault="00C43E54" w:rsidP="0018277D">
            <w:pPr>
              <w:spacing w:after="60" w:line="240" w:lineRule="auto"/>
              <w:jc w:val="center"/>
              <w:rPr>
                <w:rFonts w:ascii="Segoe UI" w:hAnsi="Segoe UI" w:cs="Segoe UI"/>
                <w:b/>
                <w:sz w:val="32"/>
                <w:szCs w:val="36"/>
              </w:rPr>
            </w:pPr>
            <w:r w:rsidRPr="00C43E54">
              <w:rPr>
                <w:rFonts w:ascii="Segoe UI" w:hAnsi="Segoe UI" w:cs="Segoe UI"/>
                <w:b/>
                <w:sz w:val="32"/>
                <w:szCs w:val="36"/>
              </w:rPr>
              <w:t>In Progress</w:t>
            </w:r>
          </w:p>
        </w:tc>
        <w:tc>
          <w:tcPr>
            <w:tcW w:w="3118" w:type="dxa"/>
            <w:shd w:val="clear" w:color="auto" w:fill="FFCFD6"/>
            <w:vAlign w:val="center"/>
          </w:tcPr>
          <w:p w14:paraId="1AA48D47" w14:textId="43DAC6FC" w:rsidR="00C43E54" w:rsidRPr="00C43E54" w:rsidRDefault="00C43E54" w:rsidP="0018277D">
            <w:pPr>
              <w:spacing w:after="60" w:line="240" w:lineRule="auto"/>
              <w:jc w:val="center"/>
              <w:rPr>
                <w:rFonts w:ascii="Segoe UI" w:hAnsi="Segoe UI" w:cs="Segoe UI"/>
                <w:b/>
                <w:sz w:val="32"/>
                <w:szCs w:val="36"/>
              </w:rPr>
            </w:pPr>
            <w:r w:rsidRPr="00C43E54">
              <w:rPr>
                <w:rFonts w:ascii="Segoe UI" w:hAnsi="Segoe UI" w:cs="Segoe UI"/>
                <w:b/>
                <w:sz w:val="32"/>
                <w:szCs w:val="36"/>
              </w:rPr>
              <w:t>Blocked</w:t>
            </w:r>
            <w:r w:rsidR="000244F4">
              <w:rPr>
                <w:rFonts w:ascii="Segoe UI" w:hAnsi="Segoe UI" w:cs="Segoe UI"/>
                <w:b/>
                <w:sz w:val="32"/>
                <w:szCs w:val="36"/>
              </w:rPr>
              <w:t xml:space="preserve"> / On Hold</w:t>
            </w:r>
          </w:p>
        </w:tc>
        <w:tc>
          <w:tcPr>
            <w:tcW w:w="3119" w:type="dxa"/>
            <w:shd w:val="clear" w:color="auto" w:fill="D1E2FF"/>
            <w:vAlign w:val="center"/>
          </w:tcPr>
          <w:p w14:paraId="35CCA360" w14:textId="77777777" w:rsidR="00C43E54" w:rsidRPr="00C43E54" w:rsidRDefault="00C43E54" w:rsidP="0018277D">
            <w:pPr>
              <w:spacing w:after="60" w:line="240" w:lineRule="auto"/>
              <w:jc w:val="center"/>
              <w:rPr>
                <w:rFonts w:ascii="Segoe UI" w:hAnsi="Segoe UI" w:cs="Segoe UI"/>
                <w:b/>
                <w:sz w:val="32"/>
                <w:szCs w:val="36"/>
              </w:rPr>
            </w:pPr>
            <w:r w:rsidRPr="00C43E54">
              <w:rPr>
                <w:rFonts w:ascii="Segoe UI" w:hAnsi="Segoe UI" w:cs="Segoe UI"/>
                <w:b/>
                <w:sz w:val="32"/>
                <w:szCs w:val="36"/>
              </w:rPr>
              <w:t>Review</w:t>
            </w:r>
          </w:p>
        </w:tc>
        <w:tc>
          <w:tcPr>
            <w:tcW w:w="3119" w:type="dxa"/>
            <w:shd w:val="clear" w:color="auto" w:fill="D8F6D9"/>
            <w:vAlign w:val="center"/>
          </w:tcPr>
          <w:p w14:paraId="06A477C4" w14:textId="77777777" w:rsidR="00C43E54" w:rsidRPr="00C43E54" w:rsidRDefault="00C43E54" w:rsidP="0018277D">
            <w:pPr>
              <w:spacing w:after="60" w:line="240" w:lineRule="auto"/>
              <w:jc w:val="center"/>
              <w:rPr>
                <w:rFonts w:ascii="Segoe UI" w:hAnsi="Segoe UI" w:cs="Segoe UI"/>
                <w:b/>
                <w:sz w:val="32"/>
                <w:szCs w:val="36"/>
              </w:rPr>
            </w:pPr>
            <w:r w:rsidRPr="00C43E54">
              <w:rPr>
                <w:rFonts w:ascii="Segoe UI" w:hAnsi="Segoe UI" w:cs="Segoe UI"/>
                <w:b/>
                <w:sz w:val="32"/>
                <w:szCs w:val="36"/>
              </w:rPr>
              <w:t>Done</w:t>
            </w:r>
          </w:p>
        </w:tc>
      </w:tr>
      <w:tr w:rsidR="00C43E54" w14:paraId="1DAE5EDC" w14:textId="77777777" w:rsidTr="00C43E54">
        <w:trPr>
          <w:trHeight w:val="454"/>
        </w:trPr>
        <w:tc>
          <w:tcPr>
            <w:tcW w:w="3118" w:type="dxa"/>
            <w:vAlign w:val="center"/>
          </w:tcPr>
          <w:p w14:paraId="21C4D8A8" w14:textId="40199765" w:rsidR="00C43E54" w:rsidRDefault="00C43E54" w:rsidP="0018277D">
            <w:pPr>
              <w:spacing w:after="0" w:line="240" w:lineRule="auto"/>
            </w:pPr>
            <w:r>
              <w:t>WIP limit</w:t>
            </w:r>
            <w:r>
              <w:t>:</w:t>
            </w:r>
          </w:p>
        </w:tc>
        <w:tc>
          <w:tcPr>
            <w:tcW w:w="3119" w:type="dxa"/>
            <w:vAlign w:val="center"/>
          </w:tcPr>
          <w:p w14:paraId="17B86134" w14:textId="058B9256" w:rsidR="00C43E54" w:rsidRDefault="00C43E54" w:rsidP="0018277D">
            <w:pPr>
              <w:spacing w:after="0" w:line="240" w:lineRule="auto"/>
            </w:pPr>
            <w:r>
              <w:t>WIP:</w:t>
            </w:r>
          </w:p>
        </w:tc>
        <w:tc>
          <w:tcPr>
            <w:tcW w:w="3118" w:type="dxa"/>
            <w:vAlign w:val="center"/>
          </w:tcPr>
          <w:p w14:paraId="1775B5E6" w14:textId="5679ACB5" w:rsidR="00C43E54" w:rsidRDefault="00C43E54" w:rsidP="0018277D">
            <w:pPr>
              <w:spacing w:after="0" w:line="240" w:lineRule="auto"/>
            </w:pPr>
            <w:r>
              <w:t xml:space="preserve">WIP: </w:t>
            </w:r>
          </w:p>
        </w:tc>
        <w:tc>
          <w:tcPr>
            <w:tcW w:w="3119" w:type="dxa"/>
            <w:vAlign w:val="center"/>
          </w:tcPr>
          <w:p w14:paraId="19D00044" w14:textId="14E36FD4" w:rsidR="00C43E54" w:rsidRDefault="00C43E54" w:rsidP="0018277D">
            <w:pPr>
              <w:spacing w:after="0" w:line="240" w:lineRule="auto"/>
            </w:pPr>
            <w:r>
              <w:t xml:space="preserve">WIP: </w:t>
            </w:r>
          </w:p>
        </w:tc>
        <w:tc>
          <w:tcPr>
            <w:tcW w:w="3118" w:type="dxa"/>
            <w:vAlign w:val="center"/>
          </w:tcPr>
          <w:p w14:paraId="5BA6DDA9" w14:textId="7445C3D9" w:rsidR="00C43E54" w:rsidRDefault="00C43E54" w:rsidP="0018277D">
            <w:pPr>
              <w:spacing w:after="0" w:line="240" w:lineRule="auto"/>
            </w:pPr>
            <w:r>
              <w:t xml:space="preserve">WIP: </w:t>
            </w:r>
          </w:p>
        </w:tc>
        <w:tc>
          <w:tcPr>
            <w:tcW w:w="3119" w:type="dxa"/>
            <w:vAlign w:val="center"/>
          </w:tcPr>
          <w:p w14:paraId="2B9275A3" w14:textId="33773FA3" w:rsidR="00C43E54" w:rsidRDefault="00C43E54" w:rsidP="0018277D">
            <w:pPr>
              <w:spacing w:after="0" w:line="240" w:lineRule="auto"/>
            </w:pPr>
            <w:r>
              <w:t xml:space="preserve">WIP: </w:t>
            </w:r>
          </w:p>
        </w:tc>
        <w:tc>
          <w:tcPr>
            <w:tcW w:w="3119" w:type="dxa"/>
            <w:vAlign w:val="center"/>
          </w:tcPr>
          <w:p w14:paraId="2CB7AE81" w14:textId="00D127F6" w:rsidR="00C43E54" w:rsidRDefault="00C43E54" w:rsidP="0018277D">
            <w:pPr>
              <w:spacing w:after="0" w:line="240" w:lineRule="auto"/>
            </w:pPr>
            <w:r>
              <w:t xml:space="preserve">WIP: </w:t>
            </w:r>
          </w:p>
        </w:tc>
      </w:tr>
      <w:tr w:rsidR="00C43E54" w14:paraId="2D37AF9A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4579E926" w14:textId="0B474A98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70F23EBA" w14:textId="49056A08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185D634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51B75305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00F8BCB0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616B658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7023EC93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3F9FA422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36220BB2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5327771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2C11905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38DC3127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72567830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7A4DAD2A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10F91B79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12B5258B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033C64A5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3EEDB98D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40F42520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7141115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68442DB2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1A99EAE5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1DD515E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1440D14B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4A6DFFF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79008E19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25585536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48C9C378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7F5CBE0A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23F3719B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4D5A1768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6BFD2DCF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0058FE2C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711B9667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4A65E50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420F3BB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5D71D775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73637B64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4A81AE0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3E9D9564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6AD3490B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46A62C19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6FF693B8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618DF579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1E0F1813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441B40B5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648E353F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64673B9E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1D7E6053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44207D4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443301EB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73DD6D29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10B1A11A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097E28C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47F02FD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4C1698EB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6766FC4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74EA295B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56416CE9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26FC135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2F7FC62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53E0B6A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6ECD111E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C43E54" w14:paraId="661AAC0E" w14:textId="77777777" w:rsidTr="005B6677">
        <w:trPr>
          <w:trHeight w:val="1219"/>
        </w:trPr>
        <w:tc>
          <w:tcPr>
            <w:tcW w:w="3118" w:type="dxa"/>
            <w:vAlign w:val="center"/>
          </w:tcPr>
          <w:p w14:paraId="5957A8D3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2F47C60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48541A8F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5D8BB5D1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53CAF2E8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2BD5A246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119" w:type="dxa"/>
            <w:vAlign w:val="center"/>
          </w:tcPr>
          <w:p w14:paraId="3DBF11CD" w14:textId="77777777" w:rsidR="00C43E54" w:rsidRPr="00C43E54" w:rsidRDefault="00C43E54" w:rsidP="0018277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78975959" w14:textId="123006B8" w:rsidR="002A6843" w:rsidRPr="00173D08" w:rsidRDefault="002A6843" w:rsidP="00642CA7">
      <w:pPr>
        <w:rPr>
          <w:rFonts w:ascii="Segoe UI" w:hAnsi="Segoe UI" w:cs="Segoe UI"/>
        </w:rPr>
      </w:pPr>
    </w:p>
    <w:sectPr w:rsidR="002A6843" w:rsidRPr="00173D08" w:rsidSect="00991016">
      <w:headerReference w:type="default" r:id="rId8"/>
      <w:footerReference w:type="default" r:id="rId9"/>
      <w:type w:val="continuous"/>
      <w:pgSz w:w="23811" w:h="16838" w:orient="landscape" w:code="8"/>
      <w:pgMar w:top="998" w:right="720" w:bottom="720" w:left="720" w:header="567" w:footer="1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E6AA4" w14:textId="77777777" w:rsidR="002A6843" w:rsidRDefault="002A6843">
      <w:pPr>
        <w:spacing w:after="0" w:line="240" w:lineRule="auto"/>
      </w:pPr>
      <w:r>
        <w:separator/>
      </w:r>
    </w:p>
  </w:endnote>
  <w:endnote w:type="continuationSeparator" w:id="0">
    <w:p w14:paraId="4011B6CC" w14:textId="77777777" w:rsidR="002A6843" w:rsidRDefault="002A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9E809" w14:textId="6134A203" w:rsidR="005B6677" w:rsidRPr="005B6677" w:rsidRDefault="005B6677" w:rsidP="005B6677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© 2025 Delft Consulting  | 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 | 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5BBE1" w14:textId="77777777" w:rsidR="002A6843" w:rsidRDefault="002A6843">
      <w:pPr>
        <w:spacing w:after="0" w:line="240" w:lineRule="auto"/>
      </w:pPr>
      <w:r>
        <w:separator/>
      </w:r>
    </w:p>
  </w:footnote>
  <w:footnote w:type="continuationSeparator" w:id="0">
    <w:p w14:paraId="411BE1E5" w14:textId="77777777" w:rsidR="002A6843" w:rsidRDefault="002A6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AEB2" w14:textId="5234B7D9" w:rsidR="0048246B" w:rsidRDefault="00991016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B7A1D07" wp14:editId="7C1A753E">
          <wp:simplePos x="0" y="0"/>
          <wp:positionH relativeFrom="column">
            <wp:posOffset>13599795</wp:posOffset>
          </wp:positionH>
          <wp:positionV relativeFrom="paragraph">
            <wp:posOffset>-45085</wp:posOffset>
          </wp:positionV>
          <wp:extent cx="318770" cy="323850"/>
          <wp:effectExtent l="0" t="0" r="5080" b="0"/>
          <wp:wrapNone/>
          <wp:docPr id="1105427845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679225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3040726" wp14:editId="50054FC6">
              <wp:simplePos x="0" y="0"/>
              <wp:positionH relativeFrom="column">
                <wp:posOffset>-457200</wp:posOffset>
              </wp:positionH>
              <wp:positionV relativeFrom="paragraph">
                <wp:posOffset>-121920</wp:posOffset>
              </wp:positionV>
              <wp:extent cx="15119985" cy="485775"/>
              <wp:effectExtent l="0" t="0" r="24765" b="28575"/>
              <wp:wrapNone/>
              <wp:docPr id="811030831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119985" cy="485775"/>
                        <a:chOff x="0" y="0"/>
                        <a:chExt cx="15119985" cy="485775"/>
                      </a:xfrm>
                    </wpg:grpSpPr>
                    <wps:wsp>
                      <wps:cNvPr id="1454723687" name="Straight Connector 1"/>
                      <wps:cNvCnPr/>
                      <wps:spPr>
                        <a:xfrm>
                          <a:off x="0" y="485775"/>
                          <a:ext cx="1511998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640716079" name="Rectangle 200"/>
                      <wps:cNvSpPr/>
                      <wps:spPr>
                        <a:xfrm>
                          <a:off x="0" y="0"/>
                          <a:ext cx="15119271" cy="485304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C3A4B" w14:textId="3521255C" w:rsidR="0048246B" w:rsidRPr="00C43E54" w:rsidRDefault="00C43E54" w:rsidP="0048246B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color w:val="FFFFFF" w:themeColor="background1"/>
                                <w:position w:val="4"/>
                                <w:sz w:val="40"/>
                                <w:szCs w:val="40"/>
                                <w:lang w:val="en-GB"/>
                              </w:rPr>
                              <w:t>Kanban board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040726" id="Group 5" o:spid="_x0000_s1026" style="position:absolute;margin-left:-36pt;margin-top:-9.6pt;width:1190.55pt;height:38.25pt;z-index:251662336" coordsize="151199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">
              <v:line id="Straight Connector 1" o:spid="_x0000_s1027" style="position:absolute;visibility:visible;mso-wrap-style:square" from="0,4857" to="151199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" strokecolor="#ff5900 [3205]" strokeweight="2.25pt"/>
              <v:rect id="Rectangle 200" o:spid="_x0000_s1028" style="position:absolute;width:151192;height:48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" fillcolor="#093467" stroked="f">
                <v:textbox inset="1mm,0,1mm,0">
                  <w:txbxContent>
                    <w:p w14:paraId="2DCC3A4B" w14:textId="3521255C" w:rsidR="0048246B" w:rsidRPr="00C43E54" w:rsidRDefault="00C43E54" w:rsidP="0048246B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rFonts w:ascii="Segoe UI Light" w:hAnsi="Segoe UI Light" w:cs="Segoe UI Light"/>
                          <w:color w:val="FFFFFF" w:themeColor="background1"/>
                          <w:position w:val="4"/>
                          <w:sz w:val="40"/>
                          <w:szCs w:val="40"/>
                          <w:lang w:val="en-GB"/>
                        </w:rPr>
                        <w:t>Kanban board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5449197">
    <w:abstractNumId w:val="8"/>
  </w:num>
  <w:num w:numId="2" w16cid:durableId="171578526">
    <w:abstractNumId w:val="6"/>
  </w:num>
  <w:num w:numId="3" w16cid:durableId="305014697">
    <w:abstractNumId w:val="5"/>
  </w:num>
  <w:num w:numId="4" w16cid:durableId="158734495">
    <w:abstractNumId w:val="4"/>
  </w:num>
  <w:num w:numId="5" w16cid:durableId="1659767246">
    <w:abstractNumId w:val="7"/>
  </w:num>
  <w:num w:numId="6" w16cid:durableId="1438015228">
    <w:abstractNumId w:val="3"/>
  </w:num>
  <w:num w:numId="7" w16cid:durableId="447163310">
    <w:abstractNumId w:val="2"/>
  </w:num>
  <w:num w:numId="8" w16cid:durableId="1160345755">
    <w:abstractNumId w:val="1"/>
  </w:num>
  <w:num w:numId="9" w16cid:durableId="44612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4F4"/>
    <w:rsid w:val="00034616"/>
    <w:rsid w:val="0006063C"/>
    <w:rsid w:val="000A6B20"/>
    <w:rsid w:val="0015074B"/>
    <w:rsid w:val="00173D08"/>
    <w:rsid w:val="00174E4F"/>
    <w:rsid w:val="0018277D"/>
    <w:rsid w:val="0029639D"/>
    <w:rsid w:val="002A6843"/>
    <w:rsid w:val="00316504"/>
    <w:rsid w:val="00326F90"/>
    <w:rsid w:val="003424B7"/>
    <w:rsid w:val="00362706"/>
    <w:rsid w:val="003A2AB1"/>
    <w:rsid w:val="004272B9"/>
    <w:rsid w:val="0048246B"/>
    <w:rsid w:val="00514B69"/>
    <w:rsid w:val="005B6677"/>
    <w:rsid w:val="00642CA7"/>
    <w:rsid w:val="00800747"/>
    <w:rsid w:val="008A48D9"/>
    <w:rsid w:val="00991016"/>
    <w:rsid w:val="00AA1D8D"/>
    <w:rsid w:val="00B47730"/>
    <w:rsid w:val="00C43E54"/>
    <w:rsid w:val="00CB0664"/>
    <w:rsid w:val="00F4677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5F5825"/>
  <w14:defaultImageDpi w14:val="300"/>
  <w15:docId w15:val="{9600A733-B335-46CC-96E2-27931C57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72A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53A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B53A00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B53A00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A1C0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A1C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42B1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53A00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42B1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872A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B53A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B53A00" w:themeColor="accent1"/>
    </w:rPr>
  </w:style>
  <w:style w:type="paragraph" w:styleId="Title">
    <w:name w:val="Title"/>
    <w:basedOn w:val="Normal"/>
    <w:next w:val="Normal"/>
    <w:link w:val="TitleChar"/>
    <w:uiPriority w:val="2"/>
    <w:qFormat/>
    <w:rsid w:val="00FC693F"/>
    <w:pPr>
      <w:pBdr>
        <w:bottom w:val="single" w:sz="8" w:space="4" w:color="B53A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"/>
    <w:rsid w:val="00FC693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B53A00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B53A00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1942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1942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B53A00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5A1C0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5A1C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0042B1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B53A00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0042B1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B53A00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B53A00" w:themeColor="accent1"/>
      </w:pBdr>
      <w:spacing w:before="200" w:after="280"/>
      <w:ind w:left="936" w:right="936"/>
    </w:pPr>
    <w:rPr>
      <w:b/>
      <w:bCs/>
      <w:i/>
      <w:iCs/>
      <w:color w:val="B53A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B53A00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2174FF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B53A00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FF5900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FF5900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1231" w:themeColor="text1" w:themeShade="BF"/>
    </w:rPr>
    <w:tblPr>
      <w:tblStyleRowBandSize w:val="1"/>
      <w:tblStyleColBandSize w:val="1"/>
      <w:tblBorders>
        <w:top w:val="single" w:sz="8" w:space="0" w:color="001942" w:themeColor="text1"/>
        <w:bottom w:val="single" w:sz="8" w:space="0" w:color="00194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942" w:themeColor="text1"/>
          <w:left w:val="nil"/>
          <w:bottom w:val="single" w:sz="8" w:space="0" w:color="00194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942" w:themeColor="text1"/>
          <w:left w:val="nil"/>
          <w:bottom w:val="single" w:sz="8" w:space="0" w:color="00194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BA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BAFF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872A00" w:themeColor="accent1" w:themeShade="BF"/>
    </w:rPr>
    <w:tblPr>
      <w:tblStyleRowBandSize w:val="1"/>
      <w:tblStyleColBandSize w:val="1"/>
      <w:tblBorders>
        <w:top w:val="single" w:sz="8" w:space="0" w:color="B53A00" w:themeColor="accent1"/>
        <w:bottom w:val="single" w:sz="8" w:space="0" w:color="B53A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3A00" w:themeColor="accent1"/>
          <w:left w:val="nil"/>
          <w:bottom w:val="single" w:sz="8" w:space="0" w:color="B53A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3A00" w:themeColor="accent1"/>
          <w:left w:val="nil"/>
          <w:bottom w:val="single" w:sz="8" w:space="0" w:color="B53A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7A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7AD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BF4200" w:themeColor="accent2" w:themeShade="BF"/>
    </w:rPr>
    <w:tblPr>
      <w:tblStyleRowBandSize w:val="1"/>
      <w:tblStyleColBandSize w:val="1"/>
      <w:tblBorders>
        <w:top w:val="single" w:sz="8" w:space="0" w:color="FF5900" w:themeColor="accent2"/>
        <w:bottom w:val="single" w:sz="8" w:space="0" w:color="FF59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900" w:themeColor="accent2"/>
          <w:left w:val="nil"/>
          <w:bottom w:val="single" w:sz="8" w:space="0" w:color="FF59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900" w:themeColor="accent2"/>
          <w:left w:val="nil"/>
          <w:bottom w:val="single" w:sz="8" w:space="0" w:color="FF59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5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5C0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DB8100" w:themeColor="accent3" w:themeShade="BF"/>
    </w:rPr>
    <w:tblPr>
      <w:tblStyleRowBandSize w:val="1"/>
      <w:tblStyleColBandSize w:val="1"/>
      <w:tblBorders>
        <w:top w:val="single" w:sz="8" w:space="0" w:color="FFA726" w:themeColor="accent3"/>
        <w:bottom w:val="single" w:sz="8" w:space="0" w:color="FFA72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A726" w:themeColor="accent3"/>
          <w:left w:val="nil"/>
          <w:bottom w:val="single" w:sz="8" w:space="0" w:color="FFA72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A726" w:themeColor="accent3"/>
          <w:left w:val="nil"/>
          <w:bottom w:val="single" w:sz="8" w:space="0" w:color="FFA72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9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9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3F3F3F" w:themeColor="accent4" w:themeShade="BF"/>
    </w:rPr>
    <w:tblPr>
      <w:tblStyleRowBandSize w:val="1"/>
      <w:tblStyleColBandSize w:val="1"/>
      <w:tblBorders>
        <w:top w:val="single" w:sz="8" w:space="0" w:color="555555" w:themeColor="accent4"/>
        <w:bottom w:val="single" w:sz="8" w:space="0" w:color="55555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55555" w:themeColor="accent4"/>
          <w:left w:val="nil"/>
          <w:bottom w:val="single" w:sz="8" w:space="0" w:color="55555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55555" w:themeColor="accent4"/>
          <w:left w:val="nil"/>
          <w:bottom w:val="single" w:sz="8" w:space="0" w:color="55555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5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093469" w:themeColor="accent5" w:themeShade="BF"/>
    </w:rPr>
    <w:tblPr>
      <w:tblStyleRowBandSize w:val="1"/>
      <w:tblStyleColBandSize w:val="1"/>
      <w:tblBorders>
        <w:top w:val="single" w:sz="8" w:space="0" w:color="0D478D" w:themeColor="accent5"/>
        <w:bottom w:val="single" w:sz="8" w:space="0" w:color="0D478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478D" w:themeColor="accent5"/>
          <w:left w:val="nil"/>
          <w:bottom w:val="single" w:sz="8" w:space="0" w:color="0D478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478D" w:themeColor="accent5"/>
          <w:left w:val="nil"/>
          <w:bottom w:val="single" w:sz="8" w:space="0" w:color="0D478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CFF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ECFF7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3E81C1" w:themeColor="accent6" w:themeShade="BF"/>
    </w:rPr>
    <w:tblPr>
      <w:tblStyleRowBandSize w:val="1"/>
      <w:tblStyleColBandSize w:val="1"/>
      <w:tblBorders>
        <w:top w:val="single" w:sz="8" w:space="0" w:color="7FACD6" w:themeColor="accent6"/>
        <w:bottom w:val="single" w:sz="8" w:space="0" w:color="7FACD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ACD6" w:themeColor="accent6"/>
          <w:left w:val="nil"/>
          <w:bottom w:val="single" w:sz="8" w:space="0" w:color="7FACD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ACD6" w:themeColor="accent6"/>
          <w:left w:val="nil"/>
          <w:bottom w:val="single" w:sz="8" w:space="0" w:color="7FACD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AF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AF4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1942" w:themeColor="text1"/>
        <w:left w:val="single" w:sz="8" w:space="0" w:color="001942" w:themeColor="text1"/>
        <w:bottom w:val="single" w:sz="8" w:space="0" w:color="001942" w:themeColor="text1"/>
        <w:right w:val="single" w:sz="8" w:space="0" w:color="001942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1942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</w:tcBorders>
      </w:tcPr>
    </w:tblStylePr>
    <w:tblStylePr w:type="band1Horz"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B53A00" w:themeColor="accent1"/>
        <w:left w:val="single" w:sz="8" w:space="0" w:color="B53A00" w:themeColor="accent1"/>
        <w:bottom w:val="single" w:sz="8" w:space="0" w:color="B53A00" w:themeColor="accent1"/>
        <w:right w:val="single" w:sz="8" w:space="0" w:color="B53A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53A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</w:tcBorders>
      </w:tcPr>
    </w:tblStylePr>
    <w:tblStylePr w:type="band1Horz"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5900" w:themeColor="accent2"/>
        <w:left w:val="single" w:sz="8" w:space="0" w:color="FF5900" w:themeColor="accent2"/>
        <w:bottom w:val="single" w:sz="8" w:space="0" w:color="FF5900" w:themeColor="accent2"/>
        <w:right w:val="single" w:sz="8" w:space="0" w:color="FF59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9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</w:tcBorders>
      </w:tcPr>
    </w:tblStylePr>
    <w:tblStylePr w:type="band1Horz"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A726" w:themeColor="accent3"/>
        <w:left w:val="single" w:sz="8" w:space="0" w:color="FFA726" w:themeColor="accent3"/>
        <w:bottom w:val="single" w:sz="8" w:space="0" w:color="FFA726" w:themeColor="accent3"/>
        <w:right w:val="single" w:sz="8" w:space="0" w:color="FFA72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A72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</w:tcBorders>
      </w:tcPr>
    </w:tblStylePr>
    <w:tblStylePr w:type="band1Horz"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55555" w:themeColor="accent4"/>
        <w:left w:val="single" w:sz="8" w:space="0" w:color="555555" w:themeColor="accent4"/>
        <w:bottom w:val="single" w:sz="8" w:space="0" w:color="555555" w:themeColor="accent4"/>
        <w:right w:val="single" w:sz="8" w:space="0" w:color="55555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555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</w:tcBorders>
      </w:tcPr>
    </w:tblStylePr>
    <w:tblStylePr w:type="band1Horz"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D478D" w:themeColor="accent5"/>
        <w:left w:val="single" w:sz="8" w:space="0" w:color="0D478D" w:themeColor="accent5"/>
        <w:bottom w:val="single" w:sz="8" w:space="0" w:color="0D478D" w:themeColor="accent5"/>
        <w:right w:val="single" w:sz="8" w:space="0" w:color="0D478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478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</w:tcBorders>
      </w:tcPr>
    </w:tblStylePr>
    <w:tblStylePr w:type="band1Horz"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FACD6" w:themeColor="accent6"/>
        <w:left w:val="single" w:sz="8" w:space="0" w:color="7FACD6" w:themeColor="accent6"/>
        <w:bottom w:val="single" w:sz="8" w:space="0" w:color="7FACD6" w:themeColor="accent6"/>
        <w:right w:val="single" w:sz="8" w:space="0" w:color="7FACD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ACD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</w:tcBorders>
      </w:tcPr>
    </w:tblStylePr>
    <w:tblStylePr w:type="band1Horz"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1942" w:themeColor="text1"/>
        <w:left w:val="single" w:sz="8" w:space="0" w:color="001942" w:themeColor="text1"/>
        <w:bottom w:val="single" w:sz="8" w:space="0" w:color="001942" w:themeColor="text1"/>
        <w:right w:val="single" w:sz="8" w:space="0" w:color="001942" w:themeColor="text1"/>
        <w:insideH w:val="single" w:sz="8" w:space="0" w:color="001942" w:themeColor="text1"/>
        <w:insideV w:val="single" w:sz="8" w:space="0" w:color="001942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18" w:space="0" w:color="001942" w:themeColor="text1"/>
          <w:right w:val="single" w:sz="8" w:space="0" w:color="001942" w:themeColor="text1"/>
          <w:insideH w:val="nil"/>
          <w:insideV w:val="single" w:sz="8" w:space="0" w:color="001942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  <w:insideH w:val="nil"/>
          <w:insideV w:val="single" w:sz="8" w:space="0" w:color="001942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</w:tcBorders>
      </w:tcPr>
    </w:tblStylePr>
    <w:tblStylePr w:type="band1Vert"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</w:tcBorders>
        <w:shd w:val="clear" w:color="auto" w:fill="91BAFF" w:themeFill="text1" w:themeFillTint="3F"/>
      </w:tcPr>
    </w:tblStylePr>
    <w:tblStylePr w:type="band1Horz"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  <w:insideV w:val="single" w:sz="8" w:space="0" w:color="001942" w:themeColor="text1"/>
        </w:tcBorders>
        <w:shd w:val="clear" w:color="auto" w:fill="91BAFF" w:themeFill="text1" w:themeFillTint="3F"/>
      </w:tcPr>
    </w:tblStylePr>
    <w:tblStylePr w:type="band2Horz">
      <w:tblPr/>
      <w:tcPr>
        <w:tcBorders>
          <w:top w:val="single" w:sz="8" w:space="0" w:color="001942" w:themeColor="text1"/>
          <w:left w:val="single" w:sz="8" w:space="0" w:color="001942" w:themeColor="text1"/>
          <w:bottom w:val="single" w:sz="8" w:space="0" w:color="001942" w:themeColor="text1"/>
          <w:right w:val="single" w:sz="8" w:space="0" w:color="001942" w:themeColor="text1"/>
          <w:insideV w:val="single" w:sz="8" w:space="0" w:color="001942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53A00" w:themeColor="accent1"/>
        <w:left w:val="single" w:sz="8" w:space="0" w:color="B53A00" w:themeColor="accent1"/>
        <w:bottom w:val="single" w:sz="8" w:space="0" w:color="B53A00" w:themeColor="accent1"/>
        <w:right w:val="single" w:sz="8" w:space="0" w:color="B53A00" w:themeColor="accent1"/>
        <w:insideH w:val="single" w:sz="8" w:space="0" w:color="B53A00" w:themeColor="accent1"/>
        <w:insideV w:val="single" w:sz="8" w:space="0" w:color="B53A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18" w:space="0" w:color="B53A00" w:themeColor="accent1"/>
          <w:right w:val="single" w:sz="8" w:space="0" w:color="B53A00" w:themeColor="accent1"/>
          <w:insideH w:val="nil"/>
          <w:insideV w:val="single" w:sz="8" w:space="0" w:color="B53A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  <w:insideH w:val="nil"/>
          <w:insideV w:val="single" w:sz="8" w:space="0" w:color="B53A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</w:tcBorders>
      </w:tcPr>
    </w:tblStylePr>
    <w:tblStylePr w:type="band1Vert"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</w:tcBorders>
        <w:shd w:val="clear" w:color="auto" w:fill="FFC7AD" w:themeFill="accent1" w:themeFillTint="3F"/>
      </w:tcPr>
    </w:tblStylePr>
    <w:tblStylePr w:type="band1Horz"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  <w:insideV w:val="single" w:sz="8" w:space="0" w:color="B53A00" w:themeColor="accent1"/>
        </w:tcBorders>
        <w:shd w:val="clear" w:color="auto" w:fill="FFC7AD" w:themeFill="accent1" w:themeFillTint="3F"/>
      </w:tcPr>
    </w:tblStylePr>
    <w:tblStylePr w:type="band2Horz">
      <w:tblPr/>
      <w:tcPr>
        <w:tcBorders>
          <w:top w:val="single" w:sz="8" w:space="0" w:color="B53A00" w:themeColor="accent1"/>
          <w:left w:val="single" w:sz="8" w:space="0" w:color="B53A00" w:themeColor="accent1"/>
          <w:bottom w:val="single" w:sz="8" w:space="0" w:color="B53A00" w:themeColor="accent1"/>
          <w:right w:val="single" w:sz="8" w:space="0" w:color="B53A00" w:themeColor="accent1"/>
          <w:insideV w:val="single" w:sz="8" w:space="0" w:color="B53A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5900" w:themeColor="accent2"/>
        <w:left w:val="single" w:sz="8" w:space="0" w:color="FF5900" w:themeColor="accent2"/>
        <w:bottom w:val="single" w:sz="8" w:space="0" w:color="FF5900" w:themeColor="accent2"/>
        <w:right w:val="single" w:sz="8" w:space="0" w:color="FF5900" w:themeColor="accent2"/>
        <w:insideH w:val="single" w:sz="8" w:space="0" w:color="FF5900" w:themeColor="accent2"/>
        <w:insideV w:val="single" w:sz="8" w:space="0" w:color="FF59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18" w:space="0" w:color="FF5900" w:themeColor="accent2"/>
          <w:right w:val="single" w:sz="8" w:space="0" w:color="FF5900" w:themeColor="accent2"/>
          <w:insideH w:val="nil"/>
          <w:insideV w:val="single" w:sz="8" w:space="0" w:color="FF59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  <w:insideH w:val="nil"/>
          <w:insideV w:val="single" w:sz="8" w:space="0" w:color="FF59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</w:tcBorders>
      </w:tcPr>
    </w:tblStylePr>
    <w:tblStylePr w:type="band1Vert"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</w:tcBorders>
        <w:shd w:val="clear" w:color="auto" w:fill="FFD5C0" w:themeFill="accent2" w:themeFillTint="3F"/>
      </w:tcPr>
    </w:tblStylePr>
    <w:tblStylePr w:type="band1Horz"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  <w:insideV w:val="single" w:sz="8" w:space="0" w:color="FF5900" w:themeColor="accent2"/>
        </w:tcBorders>
        <w:shd w:val="clear" w:color="auto" w:fill="FFD5C0" w:themeFill="accent2" w:themeFillTint="3F"/>
      </w:tcPr>
    </w:tblStylePr>
    <w:tblStylePr w:type="band2Horz">
      <w:tblPr/>
      <w:tcPr>
        <w:tcBorders>
          <w:top w:val="single" w:sz="8" w:space="0" w:color="FF5900" w:themeColor="accent2"/>
          <w:left w:val="single" w:sz="8" w:space="0" w:color="FF5900" w:themeColor="accent2"/>
          <w:bottom w:val="single" w:sz="8" w:space="0" w:color="FF5900" w:themeColor="accent2"/>
          <w:right w:val="single" w:sz="8" w:space="0" w:color="FF5900" w:themeColor="accent2"/>
          <w:insideV w:val="single" w:sz="8" w:space="0" w:color="FF5900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A726" w:themeColor="accent3"/>
        <w:left w:val="single" w:sz="8" w:space="0" w:color="FFA726" w:themeColor="accent3"/>
        <w:bottom w:val="single" w:sz="8" w:space="0" w:color="FFA726" w:themeColor="accent3"/>
        <w:right w:val="single" w:sz="8" w:space="0" w:color="FFA726" w:themeColor="accent3"/>
        <w:insideH w:val="single" w:sz="8" w:space="0" w:color="FFA726" w:themeColor="accent3"/>
        <w:insideV w:val="single" w:sz="8" w:space="0" w:color="FFA72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18" w:space="0" w:color="FFA726" w:themeColor="accent3"/>
          <w:right w:val="single" w:sz="8" w:space="0" w:color="FFA726" w:themeColor="accent3"/>
          <w:insideH w:val="nil"/>
          <w:insideV w:val="single" w:sz="8" w:space="0" w:color="FFA72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  <w:insideH w:val="nil"/>
          <w:insideV w:val="single" w:sz="8" w:space="0" w:color="FFA72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</w:tcBorders>
      </w:tcPr>
    </w:tblStylePr>
    <w:tblStylePr w:type="band1Vert"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</w:tcBorders>
        <w:shd w:val="clear" w:color="auto" w:fill="FFE9C9" w:themeFill="accent3" w:themeFillTint="3F"/>
      </w:tcPr>
    </w:tblStylePr>
    <w:tblStylePr w:type="band1Horz"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  <w:insideV w:val="single" w:sz="8" w:space="0" w:color="FFA726" w:themeColor="accent3"/>
        </w:tcBorders>
        <w:shd w:val="clear" w:color="auto" w:fill="FFE9C9" w:themeFill="accent3" w:themeFillTint="3F"/>
      </w:tcPr>
    </w:tblStylePr>
    <w:tblStylePr w:type="band2Horz">
      <w:tblPr/>
      <w:tcPr>
        <w:tcBorders>
          <w:top w:val="single" w:sz="8" w:space="0" w:color="FFA726" w:themeColor="accent3"/>
          <w:left w:val="single" w:sz="8" w:space="0" w:color="FFA726" w:themeColor="accent3"/>
          <w:bottom w:val="single" w:sz="8" w:space="0" w:color="FFA726" w:themeColor="accent3"/>
          <w:right w:val="single" w:sz="8" w:space="0" w:color="FFA726" w:themeColor="accent3"/>
          <w:insideV w:val="single" w:sz="8" w:space="0" w:color="FFA726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55555" w:themeColor="accent4"/>
        <w:left w:val="single" w:sz="8" w:space="0" w:color="555555" w:themeColor="accent4"/>
        <w:bottom w:val="single" w:sz="8" w:space="0" w:color="555555" w:themeColor="accent4"/>
        <w:right w:val="single" w:sz="8" w:space="0" w:color="555555" w:themeColor="accent4"/>
        <w:insideH w:val="single" w:sz="8" w:space="0" w:color="555555" w:themeColor="accent4"/>
        <w:insideV w:val="single" w:sz="8" w:space="0" w:color="55555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18" w:space="0" w:color="555555" w:themeColor="accent4"/>
          <w:right w:val="single" w:sz="8" w:space="0" w:color="555555" w:themeColor="accent4"/>
          <w:insideH w:val="nil"/>
          <w:insideV w:val="single" w:sz="8" w:space="0" w:color="55555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  <w:insideH w:val="nil"/>
          <w:insideV w:val="single" w:sz="8" w:space="0" w:color="55555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</w:tcBorders>
      </w:tcPr>
    </w:tblStylePr>
    <w:tblStylePr w:type="band1Vert"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</w:tcBorders>
        <w:shd w:val="clear" w:color="auto" w:fill="D5D5D5" w:themeFill="accent4" w:themeFillTint="3F"/>
      </w:tcPr>
    </w:tblStylePr>
    <w:tblStylePr w:type="band1Horz"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  <w:insideV w:val="single" w:sz="8" w:space="0" w:color="555555" w:themeColor="accent4"/>
        </w:tcBorders>
        <w:shd w:val="clear" w:color="auto" w:fill="D5D5D5" w:themeFill="accent4" w:themeFillTint="3F"/>
      </w:tcPr>
    </w:tblStylePr>
    <w:tblStylePr w:type="band2Horz">
      <w:tblPr/>
      <w:tcPr>
        <w:tcBorders>
          <w:top w:val="single" w:sz="8" w:space="0" w:color="555555" w:themeColor="accent4"/>
          <w:left w:val="single" w:sz="8" w:space="0" w:color="555555" w:themeColor="accent4"/>
          <w:bottom w:val="single" w:sz="8" w:space="0" w:color="555555" w:themeColor="accent4"/>
          <w:right w:val="single" w:sz="8" w:space="0" w:color="555555" w:themeColor="accent4"/>
          <w:insideV w:val="single" w:sz="8" w:space="0" w:color="555555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D478D" w:themeColor="accent5"/>
        <w:left w:val="single" w:sz="8" w:space="0" w:color="0D478D" w:themeColor="accent5"/>
        <w:bottom w:val="single" w:sz="8" w:space="0" w:color="0D478D" w:themeColor="accent5"/>
        <w:right w:val="single" w:sz="8" w:space="0" w:color="0D478D" w:themeColor="accent5"/>
        <w:insideH w:val="single" w:sz="8" w:space="0" w:color="0D478D" w:themeColor="accent5"/>
        <w:insideV w:val="single" w:sz="8" w:space="0" w:color="0D478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18" w:space="0" w:color="0D478D" w:themeColor="accent5"/>
          <w:right w:val="single" w:sz="8" w:space="0" w:color="0D478D" w:themeColor="accent5"/>
          <w:insideH w:val="nil"/>
          <w:insideV w:val="single" w:sz="8" w:space="0" w:color="0D478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  <w:insideH w:val="nil"/>
          <w:insideV w:val="single" w:sz="8" w:space="0" w:color="0D478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</w:tcBorders>
      </w:tcPr>
    </w:tblStylePr>
    <w:tblStylePr w:type="band1Vert"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</w:tcBorders>
        <w:shd w:val="clear" w:color="auto" w:fill="AECFF7" w:themeFill="accent5" w:themeFillTint="3F"/>
      </w:tcPr>
    </w:tblStylePr>
    <w:tblStylePr w:type="band1Horz"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  <w:insideV w:val="single" w:sz="8" w:space="0" w:color="0D478D" w:themeColor="accent5"/>
        </w:tcBorders>
        <w:shd w:val="clear" w:color="auto" w:fill="AECFF7" w:themeFill="accent5" w:themeFillTint="3F"/>
      </w:tcPr>
    </w:tblStylePr>
    <w:tblStylePr w:type="band2Horz">
      <w:tblPr/>
      <w:tcPr>
        <w:tcBorders>
          <w:top w:val="single" w:sz="8" w:space="0" w:color="0D478D" w:themeColor="accent5"/>
          <w:left w:val="single" w:sz="8" w:space="0" w:color="0D478D" w:themeColor="accent5"/>
          <w:bottom w:val="single" w:sz="8" w:space="0" w:color="0D478D" w:themeColor="accent5"/>
          <w:right w:val="single" w:sz="8" w:space="0" w:color="0D478D" w:themeColor="accent5"/>
          <w:insideV w:val="single" w:sz="8" w:space="0" w:color="0D478D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FACD6" w:themeColor="accent6"/>
        <w:left w:val="single" w:sz="8" w:space="0" w:color="7FACD6" w:themeColor="accent6"/>
        <w:bottom w:val="single" w:sz="8" w:space="0" w:color="7FACD6" w:themeColor="accent6"/>
        <w:right w:val="single" w:sz="8" w:space="0" w:color="7FACD6" w:themeColor="accent6"/>
        <w:insideH w:val="single" w:sz="8" w:space="0" w:color="7FACD6" w:themeColor="accent6"/>
        <w:insideV w:val="single" w:sz="8" w:space="0" w:color="7FACD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18" w:space="0" w:color="7FACD6" w:themeColor="accent6"/>
          <w:right w:val="single" w:sz="8" w:space="0" w:color="7FACD6" w:themeColor="accent6"/>
          <w:insideH w:val="nil"/>
          <w:insideV w:val="single" w:sz="8" w:space="0" w:color="7FACD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  <w:insideH w:val="nil"/>
          <w:insideV w:val="single" w:sz="8" w:space="0" w:color="7FACD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</w:tcBorders>
      </w:tcPr>
    </w:tblStylePr>
    <w:tblStylePr w:type="band1Vert"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</w:tcBorders>
        <w:shd w:val="clear" w:color="auto" w:fill="DFEAF4" w:themeFill="accent6" w:themeFillTint="3F"/>
      </w:tcPr>
    </w:tblStylePr>
    <w:tblStylePr w:type="band1Horz"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  <w:insideV w:val="single" w:sz="8" w:space="0" w:color="7FACD6" w:themeColor="accent6"/>
        </w:tcBorders>
        <w:shd w:val="clear" w:color="auto" w:fill="DFEAF4" w:themeFill="accent6" w:themeFillTint="3F"/>
      </w:tcPr>
    </w:tblStylePr>
    <w:tblStylePr w:type="band2Horz">
      <w:tblPr/>
      <w:tcPr>
        <w:tcBorders>
          <w:top w:val="single" w:sz="8" w:space="0" w:color="7FACD6" w:themeColor="accent6"/>
          <w:left w:val="single" w:sz="8" w:space="0" w:color="7FACD6" w:themeColor="accent6"/>
          <w:bottom w:val="single" w:sz="8" w:space="0" w:color="7FACD6" w:themeColor="accent6"/>
          <w:right w:val="single" w:sz="8" w:space="0" w:color="7FACD6" w:themeColor="accent6"/>
          <w:insideV w:val="single" w:sz="8" w:space="0" w:color="7FACD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42B1" w:themeColor="text1" w:themeTint="BF"/>
        <w:left w:val="single" w:sz="8" w:space="0" w:color="0042B1" w:themeColor="text1" w:themeTint="BF"/>
        <w:bottom w:val="single" w:sz="8" w:space="0" w:color="0042B1" w:themeColor="text1" w:themeTint="BF"/>
        <w:right w:val="single" w:sz="8" w:space="0" w:color="0042B1" w:themeColor="text1" w:themeTint="BF"/>
        <w:insideH w:val="single" w:sz="8" w:space="0" w:color="0042B1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42B1" w:themeColor="text1" w:themeTint="BF"/>
          <w:left w:val="single" w:sz="8" w:space="0" w:color="0042B1" w:themeColor="text1" w:themeTint="BF"/>
          <w:bottom w:val="single" w:sz="8" w:space="0" w:color="0042B1" w:themeColor="text1" w:themeTint="BF"/>
          <w:right w:val="single" w:sz="8" w:space="0" w:color="0042B1" w:themeColor="text1" w:themeTint="BF"/>
          <w:insideH w:val="nil"/>
          <w:insideV w:val="nil"/>
        </w:tcBorders>
        <w:shd w:val="clear" w:color="auto" w:fill="001942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42B1" w:themeColor="text1" w:themeTint="BF"/>
          <w:left w:val="single" w:sz="8" w:space="0" w:color="0042B1" w:themeColor="text1" w:themeTint="BF"/>
          <w:bottom w:val="single" w:sz="8" w:space="0" w:color="0042B1" w:themeColor="text1" w:themeTint="BF"/>
          <w:right w:val="single" w:sz="8" w:space="0" w:color="0042B1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BA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BA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5608" w:themeColor="accent1" w:themeTint="BF"/>
        <w:left w:val="single" w:sz="8" w:space="0" w:color="FF5608" w:themeColor="accent1" w:themeTint="BF"/>
        <w:bottom w:val="single" w:sz="8" w:space="0" w:color="FF5608" w:themeColor="accent1" w:themeTint="BF"/>
        <w:right w:val="single" w:sz="8" w:space="0" w:color="FF5608" w:themeColor="accent1" w:themeTint="BF"/>
        <w:insideH w:val="single" w:sz="8" w:space="0" w:color="FF560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5608" w:themeColor="accent1" w:themeTint="BF"/>
          <w:left w:val="single" w:sz="8" w:space="0" w:color="FF5608" w:themeColor="accent1" w:themeTint="BF"/>
          <w:bottom w:val="single" w:sz="8" w:space="0" w:color="FF5608" w:themeColor="accent1" w:themeTint="BF"/>
          <w:right w:val="single" w:sz="8" w:space="0" w:color="FF5608" w:themeColor="accent1" w:themeTint="BF"/>
          <w:insideH w:val="nil"/>
          <w:insideV w:val="nil"/>
        </w:tcBorders>
        <w:shd w:val="clear" w:color="auto" w:fill="B53A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608" w:themeColor="accent1" w:themeTint="BF"/>
          <w:left w:val="single" w:sz="8" w:space="0" w:color="FF5608" w:themeColor="accent1" w:themeTint="BF"/>
          <w:bottom w:val="single" w:sz="8" w:space="0" w:color="FF5608" w:themeColor="accent1" w:themeTint="BF"/>
          <w:right w:val="single" w:sz="8" w:space="0" w:color="FF560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7A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7A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8240" w:themeColor="accent2" w:themeTint="BF"/>
        <w:left w:val="single" w:sz="8" w:space="0" w:color="FF8240" w:themeColor="accent2" w:themeTint="BF"/>
        <w:bottom w:val="single" w:sz="8" w:space="0" w:color="FF8240" w:themeColor="accent2" w:themeTint="BF"/>
        <w:right w:val="single" w:sz="8" w:space="0" w:color="FF8240" w:themeColor="accent2" w:themeTint="BF"/>
        <w:insideH w:val="single" w:sz="8" w:space="0" w:color="FF82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240" w:themeColor="accent2" w:themeTint="BF"/>
          <w:left w:val="single" w:sz="8" w:space="0" w:color="FF8240" w:themeColor="accent2" w:themeTint="BF"/>
          <w:bottom w:val="single" w:sz="8" w:space="0" w:color="FF8240" w:themeColor="accent2" w:themeTint="BF"/>
          <w:right w:val="single" w:sz="8" w:space="0" w:color="FF8240" w:themeColor="accent2" w:themeTint="BF"/>
          <w:insideH w:val="nil"/>
          <w:insideV w:val="nil"/>
        </w:tcBorders>
        <w:shd w:val="clear" w:color="auto" w:fill="FF59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240" w:themeColor="accent2" w:themeTint="BF"/>
          <w:left w:val="single" w:sz="8" w:space="0" w:color="FF8240" w:themeColor="accent2" w:themeTint="BF"/>
          <w:bottom w:val="single" w:sz="8" w:space="0" w:color="FF8240" w:themeColor="accent2" w:themeTint="BF"/>
          <w:right w:val="single" w:sz="8" w:space="0" w:color="FF82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5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BC5C" w:themeColor="accent3" w:themeTint="BF"/>
        <w:left w:val="single" w:sz="8" w:space="0" w:color="FFBC5C" w:themeColor="accent3" w:themeTint="BF"/>
        <w:bottom w:val="single" w:sz="8" w:space="0" w:color="FFBC5C" w:themeColor="accent3" w:themeTint="BF"/>
        <w:right w:val="single" w:sz="8" w:space="0" w:color="FFBC5C" w:themeColor="accent3" w:themeTint="BF"/>
        <w:insideH w:val="single" w:sz="8" w:space="0" w:color="FFBC5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C5C" w:themeColor="accent3" w:themeTint="BF"/>
          <w:left w:val="single" w:sz="8" w:space="0" w:color="FFBC5C" w:themeColor="accent3" w:themeTint="BF"/>
          <w:bottom w:val="single" w:sz="8" w:space="0" w:color="FFBC5C" w:themeColor="accent3" w:themeTint="BF"/>
          <w:right w:val="single" w:sz="8" w:space="0" w:color="FFBC5C" w:themeColor="accent3" w:themeTint="BF"/>
          <w:insideH w:val="nil"/>
          <w:insideV w:val="nil"/>
        </w:tcBorders>
        <w:shd w:val="clear" w:color="auto" w:fill="FFA72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C5C" w:themeColor="accent3" w:themeTint="BF"/>
          <w:left w:val="single" w:sz="8" w:space="0" w:color="FFBC5C" w:themeColor="accent3" w:themeTint="BF"/>
          <w:bottom w:val="single" w:sz="8" w:space="0" w:color="FFBC5C" w:themeColor="accent3" w:themeTint="BF"/>
          <w:right w:val="single" w:sz="8" w:space="0" w:color="FFBC5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F7F7F" w:themeColor="accent4" w:themeTint="BF"/>
        <w:left w:val="single" w:sz="8" w:space="0" w:color="7F7F7F" w:themeColor="accent4" w:themeTint="BF"/>
        <w:bottom w:val="single" w:sz="8" w:space="0" w:color="7F7F7F" w:themeColor="accent4" w:themeTint="BF"/>
        <w:right w:val="single" w:sz="8" w:space="0" w:color="7F7F7F" w:themeColor="accent4" w:themeTint="BF"/>
        <w:insideH w:val="single" w:sz="8" w:space="0" w:color="7F7F7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F7F7F" w:themeColor="accent4" w:themeTint="BF"/>
          <w:left w:val="single" w:sz="8" w:space="0" w:color="7F7F7F" w:themeColor="accent4" w:themeTint="BF"/>
          <w:bottom w:val="single" w:sz="8" w:space="0" w:color="7F7F7F" w:themeColor="accent4" w:themeTint="BF"/>
          <w:right w:val="single" w:sz="8" w:space="0" w:color="7F7F7F" w:themeColor="accent4" w:themeTint="BF"/>
          <w:insideH w:val="nil"/>
          <w:insideV w:val="nil"/>
        </w:tcBorders>
        <w:shd w:val="clear" w:color="auto" w:fill="55555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7F7F" w:themeColor="accent4" w:themeTint="BF"/>
          <w:left w:val="single" w:sz="8" w:space="0" w:color="7F7F7F" w:themeColor="accent4" w:themeTint="BF"/>
          <w:bottom w:val="single" w:sz="8" w:space="0" w:color="7F7F7F" w:themeColor="accent4" w:themeTint="BF"/>
          <w:right w:val="single" w:sz="8" w:space="0" w:color="7F7F7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146FDE" w:themeColor="accent5" w:themeTint="BF"/>
        <w:left w:val="single" w:sz="8" w:space="0" w:color="146FDE" w:themeColor="accent5" w:themeTint="BF"/>
        <w:bottom w:val="single" w:sz="8" w:space="0" w:color="146FDE" w:themeColor="accent5" w:themeTint="BF"/>
        <w:right w:val="single" w:sz="8" w:space="0" w:color="146FDE" w:themeColor="accent5" w:themeTint="BF"/>
        <w:insideH w:val="single" w:sz="8" w:space="0" w:color="146FDE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46FDE" w:themeColor="accent5" w:themeTint="BF"/>
          <w:left w:val="single" w:sz="8" w:space="0" w:color="146FDE" w:themeColor="accent5" w:themeTint="BF"/>
          <w:bottom w:val="single" w:sz="8" w:space="0" w:color="146FDE" w:themeColor="accent5" w:themeTint="BF"/>
          <w:right w:val="single" w:sz="8" w:space="0" w:color="146FDE" w:themeColor="accent5" w:themeTint="BF"/>
          <w:insideH w:val="nil"/>
          <w:insideV w:val="nil"/>
        </w:tcBorders>
        <w:shd w:val="clear" w:color="auto" w:fill="0D478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6FDE" w:themeColor="accent5" w:themeTint="BF"/>
          <w:left w:val="single" w:sz="8" w:space="0" w:color="146FDE" w:themeColor="accent5" w:themeTint="BF"/>
          <w:bottom w:val="single" w:sz="8" w:space="0" w:color="146FDE" w:themeColor="accent5" w:themeTint="BF"/>
          <w:right w:val="single" w:sz="8" w:space="0" w:color="146FDE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CFF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ECFF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C0E0" w:themeColor="accent6" w:themeTint="BF"/>
        <w:left w:val="single" w:sz="8" w:space="0" w:color="9FC0E0" w:themeColor="accent6" w:themeTint="BF"/>
        <w:bottom w:val="single" w:sz="8" w:space="0" w:color="9FC0E0" w:themeColor="accent6" w:themeTint="BF"/>
        <w:right w:val="single" w:sz="8" w:space="0" w:color="9FC0E0" w:themeColor="accent6" w:themeTint="BF"/>
        <w:insideH w:val="single" w:sz="8" w:space="0" w:color="9FC0E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C0E0" w:themeColor="accent6" w:themeTint="BF"/>
          <w:left w:val="single" w:sz="8" w:space="0" w:color="9FC0E0" w:themeColor="accent6" w:themeTint="BF"/>
          <w:bottom w:val="single" w:sz="8" w:space="0" w:color="9FC0E0" w:themeColor="accent6" w:themeTint="BF"/>
          <w:right w:val="single" w:sz="8" w:space="0" w:color="9FC0E0" w:themeColor="accent6" w:themeTint="BF"/>
          <w:insideH w:val="nil"/>
          <w:insideV w:val="nil"/>
        </w:tcBorders>
        <w:shd w:val="clear" w:color="auto" w:fill="7FACD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0E0" w:themeColor="accent6" w:themeTint="BF"/>
          <w:left w:val="single" w:sz="8" w:space="0" w:color="9FC0E0" w:themeColor="accent6" w:themeTint="BF"/>
          <w:bottom w:val="single" w:sz="8" w:space="0" w:color="9FC0E0" w:themeColor="accent6" w:themeTint="BF"/>
          <w:right w:val="single" w:sz="8" w:space="0" w:color="9FC0E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AF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AF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942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942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3A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3A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3A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9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9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9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A72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A72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A72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5555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5555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5555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478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478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478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ACD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ACD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ACD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001942" w:themeColor="text1"/>
        <w:bottom w:val="single" w:sz="8" w:space="0" w:color="001942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1942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1942" w:themeColor="text1"/>
          <w:bottom w:val="single" w:sz="8" w:space="0" w:color="00194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942" w:themeColor="text1"/>
          <w:bottom w:val="single" w:sz="8" w:space="0" w:color="001942" w:themeColor="text1"/>
        </w:tcBorders>
      </w:tcPr>
    </w:tblStylePr>
    <w:tblStylePr w:type="band1Vert">
      <w:tblPr/>
      <w:tcPr>
        <w:shd w:val="clear" w:color="auto" w:fill="91BAFF" w:themeFill="text1" w:themeFillTint="3F"/>
      </w:tcPr>
    </w:tblStylePr>
    <w:tblStylePr w:type="band1Horz">
      <w:tblPr/>
      <w:tcPr>
        <w:shd w:val="clear" w:color="auto" w:fill="91BAFF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B53A00" w:themeColor="accent1"/>
        <w:bottom w:val="single" w:sz="8" w:space="0" w:color="B53A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53A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53A00" w:themeColor="accent1"/>
          <w:bottom w:val="single" w:sz="8" w:space="0" w:color="B53A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3A00" w:themeColor="accent1"/>
          <w:bottom w:val="single" w:sz="8" w:space="0" w:color="B53A00" w:themeColor="accent1"/>
        </w:tcBorders>
      </w:tcPr>
    </w:tblStylePr>
    <w:tblStylePr w:type="band1Vert">
      <w:tblPr/>
      <w:tcPr>
        <w:shd w:val="clear" w:color="auto" w:fill="FFC7AD" w:themeFill="accent1" w:themeFillTint="3F"/>
      </w:tcPr>
    </w:tblStylePr>
    <w:tblStylePr w:type="band1Horz">
      <w:tblPr/>
      <w:tcPr>
        <w:shd w:val="clear" w:color="auto" w:fill="FFC7AD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FF5900" w:themeColor="accent2"/>
        <w:bottom w:val="single" w:sz="8" w:space="0" w:color="FF59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9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5900" w:themeColor="accent2"/>
          <w:bottom w:val="single" w:sz="8" w:space="0" w:color="FF59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900" w:themeColor="accent2"/>
          <w:bottom w:val="single" w:sz="8" w:space="0" w:color="FF5900" w:themeColor="accent2"/>
        </w:tcBorders>
      </w:tcPr>
    </w:tblStylePr>
    <w:tblStylePr w:type="band1Vert">
      <w:tblPr/>
      <w:tcPr>
        <w:shd w:val="clear" w:color="auto" w:fill="FFD5C0" w:themeFill="accent2" w:themeFillTint="3F"/>
      </w:tcPr>
    </w:tblStylePr>
    <w:tblStylePr w:type="band1Horz">
      <w:tblPr/>
      <w:tcPr>
        <w:shd w:val="clear" w:color="auto" w:fill="FFD5C0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FFA726" w:themeColor="accent3"/>
        <w:bottom w:val="single" w:sz="8" w:space="0" w:color="FFA72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A72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A726" w:themeColor="accent3"/>
          <w:bottom w:val="single" w:sz="8" w:space="0" w:color="FFA7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A726" w:themeColor="accent3"/>
          <w:bottom w:val="single" w:sz="8" w:space="0" w:color="FFA726" w:themeColor="accent3"/>
        </w:tcBorders>
      </w:tcPr>
    </w:tblStylePr>
    <w:tblStylePr w:type="band1Vert">
      <w:tblPr/>
      <w:tcPr>
        <w:shd w:val="clear" w:color="auto" w:fill="FFE9C9" w:themeFill="accent3" w:themeFillTint="3F"/>
      </w:tcPr>
    </w:tblStylePr>
    <w:tblStylePr w:type="band1Horz">
      <w:tblPr/>
      <w:tcPr>
        <w:shd w:val="clear" w:color="auto" w:fill="FFE9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555555" w:themeColor="accent4"/>
        <w:bottom w:val="single" w:sz="8" w:space="0" w:color="55555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55555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55555" w:themeColor="accent4"/>
          <w:bottom w:val="single" w:sz="8" w:space="0" w:color="55555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55555" w:themeColor="accent4"/>
          <w:bottom w:val="single" w:sz="8" w:space="0" w:color="555555" w:themeColor="accent4"/>
        </w:tcBorders>
      </w:tcPr>
    </w:tblStylePr>
    <w:tblStylePr w:type="band1Vert">
      <w:tblPr/>
      <w:tcPr>
        <w:shd w:val="clear" w:color="auto" w:fill="D5D5D5" w:themeFill="accent4" w:themeFillTint="3F"/>
      </w:tcPr>
    </w:tblStylePr>
    <w:tblStylePr w:type="band1Horz">
      <w:tblPr/>
      <w:tcPr>
        <w:shd w:val="clear" w:color="auto" w:fill="D5D5D5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0D478D" w:themeColor="accent5"/>
        <w:bottom w:val="single" w:sz="8" w:space="0" w:color="0D478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478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D478D" w:themeColor="accent5"/>
          <w:bottom w:val="single" w:sz="8" w:space="0" w:color="0D478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478D" w:themeColor="accent5"/>
          <w:bottom w:val="single" w:sz="8" w:space="0" w:color="0D478D" w:themeColor="accent5"/>
        </w:tcBorders>
      </w:tcPr>
    </w:tblStylePr>
    <w:tblStylePr w:type="band1Vert">
      <w:tblPr/>
      <w:tcPr>
        <w:shd w:val="clear" w:color="auto" w:fill="AECFF7" w:themeFill="accent5" w:themeFillTint="3F"/>
      </w:tcPr>
    </w:tblStylePr>
    <w:tblStylePr w:type="band1Horz">
      <w:tblPr/>
      <w:tcPr>
        <w:shd w:val="clear" w:color="auto" w:fill="AECFF7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8" w:space="0" w:color="7FACD6" w:themeColor="accent6"/>
        <w:bottom w:val="single" w:sz="8" w:space="0" w:color="7FACD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ACD6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FACD6" w:themeColor="accent6"/>
          <w:bottom w:val="single" w:sz="8" w:space="0" w:color="7FACD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ACD6" w:themeColor="accent6"/>
          <w:bottom w:val="single" w:sz="8" w:space="0" w:color="7FACD6" w:themeColor="accent6"/>
        </w:tcBorders>
      </w:tcPr>
    </w:tblStylePr>
    <w:tblStylePr w:type="band1Vert">
      <w:tblPr/>
      <w:tcPr>
        <w:shd w:val="clear" w:color="auto" w:fill="DFEAF4" w:themeFill="accent6" w:themeFillTint="3F"/>
      </w:tcPr>
    </w:tblStylePr>
    <w:tblStylePr w:type="band1Horz">
      <w:tblPr/>
      <w:tcPr>
        <w:shd w:val="clear" w:color="auto" w:fill="DFEAF4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001942" w:themeColor="text1"/>
        <w:left w:val="single" w:sz="8" w:space="0" w:color="001942" w:themeColor="text1"/>
        <w:bottom w:val="single" w:sz="8" w:space="0" w:color="001942" w:themeColor="text1"/>
        <w:right w:val="single" w:sz="8" w:space="0" w:color="001942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942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942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1942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BA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BAF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B53A00" w:themeColor="accent1"/>
        <w:left w:val="single" w:sz="8" w:space="0" w:color="B53A00" w:themeColor="accent1"/>
        <w:bottom w:val="single" w:sz="8" w:space="0" w:color="B53A00" w:themeColor="accent1"/>
        <w:right w:val="single" w:sz="8" w:space="0" w:color="B53A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3A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53A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3A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53A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7A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7A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FF5900" w:themeColor="accent2"/>
        <w:left w:val="single" w:sz="8" w:space="0" w:color="FF5900" w:themeColor="accent2"/>
        <w:bottom w:val="single" w:sz="8" w:space="0" w:color="FF5900" w:themeColor="accent2"/>
        <w:right w:val="single" w:sz="8" w:space="0" w:color="FF59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9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9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9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9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5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5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FFA726" w:themeColor="accent3"/>
        <w:left w:val="single" w:sz="8" w:space="0" w:color="FFA726" w:themeColor="accent3"/>
        <w:bottom w:val="single" w:sz="8" w:space="0" w:color="FFA726" w:themeColor="accent3"/>
        <w:right w:val="single" w:sz="8" w:space="0" w:color="FFA72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A72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A726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A72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A72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9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9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555555" w:themeColor="accent4"/>
        <w:left w:val="single" w:sz="8" w:space="0" w:color="555555" w:themeColor="accent4"/>
        <w:bottom w:val="single" w:sz="8" w:space="0" w:color="555555" w:themeColor="accent4"/>
        <w:right w:val="single" w:sz="8" w:space="0" w:color="55555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5555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5555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5555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5555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0D478D" w:themeColor="accent5"/>
        <w:left w:val="single" w:sz="8" w:space="0" w:color="0D478D" w:themeColor="accent5"/>
        <w:bottom w:val="single" w:sz="8" w:space="0" w:color="0D478D" w:themeColor="accent5"/>
        <w:right w:val="single" w:sz="8" w:space="0" w:color="0D478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478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478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478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478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CF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CF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7FACD6" w:themeColor="accent6"/>
        <w:left w:val="single" w:sz="8" w:space="0" w:color="7FACD6" w:themeColor="accent6"/>
        <w:bottom w:val="single" w:sz="8" w:space="0" w:color="7FACD6" w:themeColor="accent6"/>
        <w:right w:val="single" w:sz="8" w:space="0" w:color="7FACD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ACD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ACD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ACD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ACD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AF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AF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42B1" w:themeColor="text1" w:themeTint="BF"/>
        <w:left w:val="single" w:sz="8" w:space="0" w:color="0042B1" w:themeColor="text1" w:themeTint="BF"/>
        <w:bottom w:val="single" w:sz="8" w:space="0" w:color="0042B1" w:themeColor="text1" w:themeTint="BF"/>
        <w:right w:val="single" w:sz="8" w:space="0" w:color="0042B1" w:themeColor="text1" w:themeTint="BF"/>
        <w:insideH w:val="single" w:sz="8" w:space="0" w:color="0042B1" w:themeColor="text1" w:themeTint="BF"/>
        <w:insideV w:val="single" w:sz="8" w:space="0" w:color="0042B1" w:themeColor="text1" w:themeTint="BF"/>
      </w:tblBorders>
    </w:tblPr>
    <w:tcPr>
      <w:shd w:val="clear" w:color="auto" w:fill="91BA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42B1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74FF" w:themeFill="text1" w:themeFillTint="7F"/>
      </w:tcPr>
    </w:tblStylePr>
    <w:tblStylePr w:type="band1Horz">
      <w:tblPr/>
      <w:tcPr>
        <w:shd w:val="clear" w:color="auto" w:fill="2174FF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5608" w:themeColor="accent1" w:themeTint="BF"/>
        <w:left w:val="single" w:sz="8" w:space="0" w:color="FF5608" w:themeColor="accent1" w:themeTint="BF"/>
        <w:bottom w:val="single" w:sz="8" w:space="0" w:color="FF5608" w:themeColor="accent1" w:themeTint="BF"/>
        <w:right w:val="single" w:sz="8" w:space="0" w:color="FF5608" w:themeColor="accent1" w:themeTint="BF"/>
        <w:insideH w:val="single" w:sz="8" w:space="0" w:color="FF5608" w:themeColor="accent1" w:themeTint="BF"/>
        <w:insideV w:val="single" w:sz="8" w:space="0" w:color="FF5608" w:themeColor="accent1" w:themeTint="BF"/>
      </w:tblBorders>
    </w:tblPr>
    <w:tcPr>
      <w:shd w:val="clear" w:color="auto" w:fill="FFC7A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560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F5B" w:themeFill="accent1" w:themeFillTint="7F"/>
      </w:tcPr>
    </w:tblStylePr>
    <w:tblStylePr w:type="band1Horz">
      <w:tblPr/>
      <w:tcPr>
        <w:shd w:val="clear" w:color="auto" w:fill="FF8F5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8240" w:themeColor="accent2" w:themeTint="BF"/>
        <w:left w:val="single" w:sz="8" w:space="0" w:color="FF8240" w:themeColor="accent2" w:themeTint="BF"/>
        <w:bottom w:val="single" w:sz="8" w:space="0" w:color="FF8240" w:themeColor="accent2" w:themeTint="BF"/>
        <w:right w:val="single" w:sz="8" w:space="0" w:color="FF8240" w:themeColor="accent2" w:themeTint="BF"/>
        <w:insideH w:val="single" w:sz="8" w:space="0" w:color="FF8240" w:themeColor="accent2" w:themeTint="BF"/>
        <w:insideV w:val="single" w:sz="8" w:space="0" w:color="FF8240" w:themeColor="accent2" w:themeTint="BF"/>
      </w:tblBorders>
    </w:tblPr>
    <w:tcPr>
      <w:shd w:val="clear" w:color="auto" w:fill="FFD5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2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C80" w:themeFill="accent2" w:themeFillTint="7F"/>
      </w:tcPr>
    </w:tblStylePr>
    <w:tblStylePr w:type="band1Horz">
      <w:tblPr/>
      <w:tcPr>
        <w:shd w:val="clear" w:color="auto" w:fill="FFAC8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BC5C" w:themeColor="accent3" w:themeTint="BF"/>
        <w:left w:val="single" w:sz="8" w:space="0" w:color="FFBC5C" w:themeColor="accent3" w:themeTint="BF"/>
        <w:bottom w:val="single" w:sz="8" w:space="0" w:color="FFBC5C" w:themeColor="accent3" w:themeTint="BF"/>
        <w:right w:val="single" w:sz="8" w:space="0" w:color="FFBC5C" w:themeColor="accent3" w:themeTint="BF"/>
        <w:insideH w:val="single" w:sz="8" w:space="0" w:color="FFBC5C" w:themeColor="accent3" w:themeTint="BF"/>
        <w:insideV w:val="single" w:sz="8" w:space="0" w:color="FFBC5C" w:themeColor="accent3" w:themeTint="BF"/>
      </w:tblBorders>
    </w:tblPr>
    <w:tcPr>
      <w:shd w:val="clear" w:color="auto" w:fill="FFE9C9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C5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292" w:themeFill="accent3" w:themeFillTint="7F"/>
      </w:tcPr>
    </w:tblStylePr>
    <w:tblStylePr w:type="band1Horz">
      <w:tblPr/>
      <w:tcPr>
        <w:shd w:val="clear" w:color="auto" w:fill="FFD29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F7F7F" w:themeColor="accent4" w:themeTint="BF"/>
        <w:left w:val="single" w:sz="8" w:space="0" w:color="7F7F7F" w:themeColor="accent4" w:themeTint="BF"/>
        <w:bottom w:val="single" w:sz="8" w:space="0" w:color="7F7F7F" w:themeColor="accent4" w:themeTint="BF"/>
        <w:right w:val="single" w:sz="8" w:space="0" w:color="7F7F7F" w:themeColor="accent4" w:themeTint="BF"/>
        <w:insideH w:val="single" w:sz="8" w:space="0" w:color="7F7F7F" w:themeColor="accent4" w:themeTint="BF"/>
        <w:insideV w:val="single" w:sz="8" w:space="0" w:color="7F7F7F" w:themeColor="accent4" w:themeTint="BF"/>
      </w:tblBorders>
    </w:tblPr>
    <w:tcPr>
      <w:shd w:val="clear" w:color="auto" w:fill="D5D5D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F7F7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AAAA" w:themeFill="accent4" w:themeFillTint="7F"/>
      </w:tcPr>
    </w:tblStylePr>
    <w:tblStylePr w:type="band1Horz">
      <w:tblPr/>
      <w:tcPr>
        <w:shd w:val="clear" w:color="auto" w:fill="AAAAAA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146FDE" w:themeColor="accent5" w:themeTint="BF"/>
        <w:left w:val="single" w:sz="8" w:space="0" w:color="146FDE" w:themeColor="accent5" w:themeTint="BF"/>
        <w:bottom w:val="single" w:sz="8" w:space="0" w:color="146FDE" w:themeColor="accent5" w:themeTint="BF"/>
        <w:right w:val="single" w:sz="8" w:space="0" w:color="146FDE" w:themeColor="accent5" w:themeTint="BF"/>
        <w:insideH w:val="single" w:sz="8" w:space="0" w:color="146FDE" w:themeColor="accent5" w:themeTint="BF"/>
        <w:insideV w:val="single" w:sz="8" w:space="0" w:color="146FDE" w:themeColor="accent5" w:themeTint="BF"/>
      </w:tblBorders>
    </w:tblPr>
    <w:tcPr>
      <w:shd w:val="clear" w:color="auto" w:fill="AECFF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46FDE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C9FF0" w:themeFill="accent5" w:themeFillTint="7F"/>
      </w:tcPr>
    </w:tblStylePr>
    <w:tblStylePr w:type="band1Horz">
      <w:tblPr/>
      <w:tcPr>
        <w:shd w:val="clear" w:color="auto" w:fill="5C9FF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C0E0" w:themeColor="accent6" w:themeTint="BF"/>
        <w:left w:val="single" w:sz="8" w:space="0" w:color="9FC0E0" w:themeColor="accent6" w:themeTint="BF"/>
        <w:bottom w:val="single" w:sz="8" w:space="0" w:color="9FC0E0" w:themeColor="accent6" w:themeTint="BF"/>
        <w:right w:val="single" w:sz="8" w:space="0" w:color="9FC0E0" w:themeColor="accent6" w:themeTint="BF"/>
        <w:insideH w:val="single" w:sz="8" w:space="0" w:color="9FC0E0" w:themeColor="accent6" w:themeTint="BF"/>
        <w:insideV w:val="single" w:sz="8" w:space="0" w:color="9FC0E0" w:themeColor="accent6" w:themeTint="BF"/>
      </w:tblBorders>
    </w:tblPr>
    <w:tcPr>
      <w:shd w:val="clear" w:color="auto" w:fill="DFEAF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C0E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5EA" w:themeFill="accent6" w:themeFillTint="7F"/>
      </w:tcPr>
    </w:tblStylePr>
    <w:tblStylePr w:type="band1Horz">
      <w:tblPr/>
      <w:tcPr>
        <w:shd w:val="clear" w:color="auto" w:fill="BFD5EA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001942" w:themeColor="text1"/>
        <w:left w:val="single" w:sz="8" w:space="0" w:color="001942" w:themeColor="text1"/>
        <w:bottom w:val="single" w:sz="8" w:space="0" w:color="001942" w:themeColor="text1"/>
        <w:right w:val="single" w:sz="8" w:space="0" w:color="001942" w:themeColor="text1"/>
        <w:insideH w:val="single" w:sz="8" w:space="0" w:color="001942" w:themeColor="text1"/>
        <w:insideV w:val="single" w:sz="8" w:space="0" w:color="001942" w:themeColor="text1"/>
      </w:tblBorders>
    </w:tblPr>
    <w:tcPr>
      <w:shd w:val="clear" w:color="auto" w:fill="91BAFF" w:themeFill="text1" w:themeFillTint="3F"/>
    </w:tcPr>
    <w:tblStylePr w:type="firstRow">
      <w:rPr>
        <w:b/>
        <w:bCs/>
        <w:color w:val="001942" w:themeColor="text1"/>
      </w:rPr>
      <w:tblPr/>
      <w:tcPr>
        <w:shd w:val="clear" w:color="auto" w:fill="D3E3FF" w:themeFill="text1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C7FF" w:themeFill="text1" w:themeFillTint="33"/>
      </w:tcPr>
    </w:tblStylePr>
    <w:tblStylePr w:type="band1Vert">
      <w:tblPr/>
      <w:tcPr>
        <w:shd w:val="clear" w:color="auto" w:fill="2174FF" w:themeFill="text1" w:themeFillTint="7F"/>
      </w:tcPr>
    </w:tblStylePr>
    <w:tblStylePr w:type="band1Horz">
      <w:tblPr/>
      <w:tcPr>
        <w:tcBorders>
          <w:insideH w:val="single" w:sz="6" w:space="0" w:color="001942" w:themeColor="text1"/>
          <w:insideV w:val="single" w:sz="6" w:space="0" w:color="001942" w:themeColor="text1"/>
        </w:tcBorders>
        <w:shd w:val="clear" w:color="auto" w:fill="2174F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B53A00" w:themeColor="accent1"/>
        <w:left w:val="single" w:sz="8" w:space="0" w:color="B53A00" w:themeColor="accent1"/>
        <w:bottom w:val="single" w:sz="8" w:space="0" w:color="B53A00" w:themeColor="accent1"/>
        <w:right w:val="single" w:sz="8" w:space="0" w:color="B53A00" w:themeColor="accent1"/>
        <w:insideH w:val="single" w:sz="8" w:space="0" w:color="B53A00" w:themeColor="accent1"/>
        <w:insideV w:val="single" w:sz="8" w:space="0" w:color="B53A00" w:themeColor="accent1"/>
      </w:tblBorders>
    </w:tblPr>
    <w:tcPr>
      <w:shd w:val="clear" w:color="auto" w:fill="FFC7AD" w:themeFill="accent1" w:themeFillTint="3F"/>
    </w:tcPr>
    <w:tblStylePr w:type="firstRow">
      <w:rPr>
        <w:b/>
        <w:bCs/>
        <w:color w:val="001942" w:themeColor="text1"/>
      </w:rPr>
      <w:tblPr/>
      <w:tcPr>
        <w:shd w:val="clear" w:color="auto" w:fill="FFE8DE" w:themeFill="accent1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1BD" w:themeFill="accent1" w:themeFillTint="33"/>
      </w:tcPr>
    </w:tblStylePr>
    <w:tblStylePr w:type="band1Vert">
      <w:tblPr/>
      <w:tcPr>
        <w:shd w:val="clear" w:color="auto" w:fill="FF8F5B" w:themeFill="accent1" w:themeFillTint="7F"/>
      </w:tcPr>
    </w:tblStylePr>
    <w:tblStylePr w:type="band1Horz">
      <w:tblPr/>
      <w:tcPr>
        <w:tcBorders>
          <w:insideH w:val="single" w:sz="6" w:space="0" w:color="B53A00" w:themeColor="accent1"/>
          <w:insideV w:val="single" w:sz="6" w:space="0" w:color="B53A00" w:themeColor="accent1"/>
        </w:tcBorders>
        <w:shd w:val="clear" w:color="auto" w:fill="FF8F5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FF5900" w:themeColor="accent2"/>
        <w:left w:val="single" w:sz="8" w:space="0" w:color="FF5900" w:themeColor="accent2"/>
        <w:bottom w:val="single" w:sz="8" w:space="0" w:color="FF5900" w:themeColor="accent2"/>
        <w:right w:val="single" w:sz="8" w:space="0" w:color="FF5900" w:themeColor="accent2"/>
        <w:insideH w:val="single" w:sz="8" w:space="0" w:color="FF5900" w:themeColor="accent2"/>
        <w:insideV w:val="single" w:sz="8" w:space="0" w:color="FF5900" w:themeColor="accent2"/>
      </w:tblBorders>
    </w:tblPr>
    <w:tcPr>
      <w:shd w:val="clear" w:color="auto" w:fill="FFD5C0" w:themeFill="accent2" w:themeFillTint="3F"/>
    </w:tcPr>
    <w:tblStylePr w:type="firstRow">
      <w:rPr>
        <w:b/>
        <w:bCs/>
        <w:color w:val="001942" w:themeColor="text1"/>
      </w:rPr>
      <w:tblPr/>
      <w:tcPr>
        <w:shd w:val="clear" w:color="auto" w:fill="FFEEE6" w:themeFill="accent2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DCC" w:themeFill="accent2" w:themeFillTint="33"/>
      </w:tcPr>
    </w:tblStylePr>
    <w:tblStylePr w:type="band1Vert">
      <w:tblPr/>
      <w:tcPr>
        <w:shd w:val="clear" w:color="auto" w:fill="FFAC80" w:themeFill="accent2" w:themeFillTint="7F"/>
      </w:tcPr>
    </w:tblStylePr>
    <w:tblStylePr w:type="band1Horz">
      <w:tblPr/>
      <w:tcPr>
        <w:tcBorders>
          <w:insideH w:val="single" w:sz="6" w:space="0" w:color="FF5900" w:themeColor="accent2"/>
          <w:insideV w:val="single" w:sz="6" w:space="0" w:color="FF5900" w:themeColor="accent2"/>
        </w:tcBorders>
        <w:shd w:val="clear" w:color="auto" w:fill="FFAC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FFA726" w:themeColor="accent3"/>
        <w:left w:val="single" w:sz="8" w:space="0" w:color="FFA726" w:themeColor="accent3"/>
        <w:bottom w:val="single" w:sz="8" w:space="0" w:color="FFA726" w:themeColor="accent3"/>
        <w:right w:val="single" w:sz="8" w:space="0" w:color="FFA726" w:themeColor="accent3"/>
        <w:insideH w:val="single" w:sz="8" w:space="0" w:color="FFA726" w:themeColor="accent3"/>
        <w:insideV w:val="single" w:sz="8" w:space="0" w:color="FFA726" w:themeColor="accent3"/>
      </w:tblBorders>
    </w:tblPr>
    <w:tcPr>
      <w:shd w:val="clear" w:color="auto" w:fill="FFE9C9" w:themeFill="accent3" w:themeFillTint="3F"/>
    </w:tcPr>
    <w:tblStylePr w:type="firstRow">
      <w:rPr>
        <w:b/>
        <w:bCs/>
        <w:color w:val="001942" w:themeColor="text1"/>
      </w:rPr>
      <w:tblPr/>
      <w:tcPr>
        <w:shd w:val="clear" w:color="auto" w:fill="FFF6E9" w:themeFill="accent3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DD3" w:themeFill="accent3" w:themeFillTint="33"/>
      </w:tcPr>
    </w:tblStylePr>
    <w:tblStylePr w:type="band1Vert">
      <w:tblPr/>
      <w:tcPr>
        <w:shd w:val="clear" w:color="auto" w:fill="FFD292" w:themeFill="accent3" w:themeFillTint="7F"/>
      </w:tcPr>
    </w:tblStylePr>
    <w:tblStylePr w:type="band1Horz">
      <w:tblPr/>
      <w:tcPr>
        <w:tcBorders>
          <w:insideH w:val="single" w:sz="6" w:space="0" w:color="FFA726" w:themeColor="accent3"/>
          <w:insideV w:val="single" w:sz="6" w:space="0" w:color="FFA726" w:themeColor="accent3"/>
        </w:tcBorders>
        <w:shd w:val="clear" w:color="auto" w:fill="FFD29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555555" w:themeColor="accent4"/>
        <w:left w:val="single" w:sz="8" w:space="0" w:color="555555" w:themeColor="accent4"/>
        <w:bottom w:val="single" w:sz="8" w:space="0" w:color="555555" w:themeColor="accent4"/>
        <w:right w:val="single" w:sz="8" w:space="0" w:color="555555" w:themeColor="accent4"/>
        <w:insideH w:val="single" w:sz="8" w:space="0" w:color="555555" w:themeColor="accent4"/>
        <w:insideV w:val="single" w:sz="8" w:space="0" w:color="555555" w:themeColor="accent4"/>
      </w:tblBorders>
    </w:tblPr>
    <w:tcPr>
      <w:shd w:val="clear" w:color="auto" w:fill="D5D5D5" w:themeFill="accent4" w:themeFillTint="3F"/>
    </w:tcPr>
    <w:tblStylePr w:type="firstRow">
      <w:rPr>
        <w:b/>
        <w:bCs/>
        <w:color w:val="001942" w:themeColor="text1"/>
      </w:rPr>
      <w:tblPr/>
      <w:tcPr>
        <w:shd w:val="clear" w:color="auto" w:fill="EEEEEE" w:themeFill="accent4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D" w:themeFill="accent4" w:themeFillTint="33"/>
      </w:tcPr>
    </w:tblStylePr>
    <w:tblStylePr w:type="band1Vert">
      <w:tblPr/>
      <w:tcPr>
        <w:shd w:val="clear" w:color="auto" w:fill="AAAAAA" w:themeFill="accent4" w:themeFillTint="7F"/>
      </w:tcPr>
    </w:tblStylePr>
    <w:tblStylePr w:type="band1Horz">
      <w:tblPr/>
      <w:tcPr>
        <w:tcBorders>
          <w:insideH w:val="single" w:sz="6" w:space="0" w:color="555555" w:themeColor="accent4"/>
          <w:insideV w:val="single" w:sz="6" w:space="0" w:color="555555" w:themeColor="accent4"/>
        </w:tcBorders>
        <w:shd w:val="clear" w:color="auto" w:fill="AAAAA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0D478D" w:themeColor="accent5"/>
        <w:left w:val="single" w:sz="8" w:space="0" w:color="0D478D" w:themeColor="accent5"/>
        <w:bottom w:val="single" w:sz="8" w:space="0" w:color="0D478D" w:themeColor="accent5"/>
        <w:right w:val="single" w:sz="8" w:space="0" w:color="0D478D" w:themeColor="accent5"/>
        <w:insideH w:val="single" w:sz="8" w:space="0" w:color="0D478D" w:themeColor="accent5"/>
        <w:insideV w:val="single" w:sz="8" w:space="0" w:color="0D478D" w:themeColor="accent5"/>
      </w:tblBorders>
    </w:tblPr>
    <w:tcPr>
      <w:shd w:val="clear" w:color="auto" w:fill="AECFF7" w:themeFill="accent5" w:themeFillTint="3F"/>
    </w:tcPr>
    <w:tblStylePr w:type="firstRow">
      <w:rPr>
        <w:b/>
        <w:bCs/>
        <w:color w:val="001942" w:themeColor="text1"/>
      </w:rPr>
      <w:tblPr/>
      <w:tcPr>
        <w:shd w:val="clear" w:color="auto" w:fill="DEECFC" w:themeFill="accent5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D8F9" w:themeFill="accent5" w:themeFillTint="33"/>
      </w:tcPr>
    </w:tblStylePr>
    <w:tblStylePr w:type="band1Vert">
      <w:tblPr/>
      <w:tcPr>
        <w:shd w:val="clear" w:color="auto" w:fill="5C9FF0" w:themeFill="accent5" w:themeFillTint="7F"/>
      </w:tcPr>
    </w:tblStylePr>
    <w:tblStylePr w:type="band1Horz">
      <w:tblPr/>
      <w:tcPr>
        <w:tcBorders>
          <w:insideH w:val="single" w:sz="6" w:space="0" w:color="0D478D" w:themeColor="accent5"/>
          <w:insideV w:val="single" w:sz="6" w:space="0" w:color="0D478D" w:themeColor="accent5"/>
        </w:tcBorders>
        <w:shd w:val="clear" w:color="auto" w:fill="5C9F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1942" w:themeColor="text1"/>
    </w:rPr>
    <w:tblPr>
      <w:tblStyleRowBandSize w:val="1"/>
      <w:tblStyleColBandSize w:val="1"/>
      <w:tblBorders>
        <w:top w:val="single" w:sz="8" w:space="0" w:color="7FACD6" w:themeColor="accent6"/>
        <w:left w:val="single" w:sz="8" w:space="0" w:color="7FACD6" w:themeColor="accent6"/>
        <w:bottom w:val="single" w:sz="8" w:space="0" w:color="7FACD6" w:themeColor="accent6"/>
        <w:right w:val="single" w:sz="8" w:space="0" w:color="7FACD6" w:themeColor="accent6"/>
        <w:insideH w:val="single" w:sz="8" w:space="0" w:color="7FACD6" w:themeColor="accent6"/>
        <w:insideV w:val="single" w:sz="8" w:space="0" w:color="7FACD6" w:themeColor="accent6"/>
      </w:tblBorders>
    </w:tblPr>
    <w:tcPr>
      <w:shd w:val="clear" w:color="auto" w:fill="DFEAF4" w:themeFill="accent6" w:themeFillTint="3F"/>
    </w:tcPr>
    <w:tblStylePr w:type="firstRow">
      <w:rPr>
        <w:b/>
        <w:bCs/>
        <w:color w:val="001942" w:themeColor="text1"/>
      </w:rPr>
      <w:tblPr/>
      <w:tcPr>
        <w:shd w:val="clear" w:color="auto" w:fill="F2F6FB" w:themeFill="accent6" w:themeFillTint="19"/>
      </w:tcPr>
    </w:tblStylePr>
    <w:tblStylePr w:type="lastRow">
      <w:rPr>
        <w:b/>
        <w:bCs/>
        <w:color w:val="001942" w:themeColor="text1"/>
      </w:rPr>
      <w:tblPr/>
      <w:tcPr>
        <w:tcBorders>
          <w:top w:val="single" w:sz="12" w:space="0" w:color="00194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194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EF6" w:themeFill="accent6" w:themeFillTint="33"/>
      </w:tcPr>
    </w:tblStylePr>
    <w:tblStylePr w:type="band1Vert">
      <w:tblPr/>
      <w:tcPr>
        <w:shd w:val="clear" w:color="auto" w:fill="BFD5EA" w:themeFill="accent6" w:themeFillTint="7F"/>
      </w:tcPr>
    </w:tblStylePr>
    <w:tblStylePr w:type="band1Horz">
      <w:tblPr/>
      <w:tcPr>
        <w:tcBorders>
          <w:insideH w:val="single" w:sz="6" w:space="0" w:color="7FACD6" w:themeColor="accent6"/>
          <w:insideV w:val="single" w:sz="6" w:space="0" w:color="7FACD6" w:themeColor="accent6"/>
        </w:tcBorders>
        <w:shd w:val="clear" w:color="auto" w:fill="BFD5E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BAF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1942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1942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1942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1942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74F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74FF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7A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53A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53A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53A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53A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F5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F5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5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9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9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9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9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C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C8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9C9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A72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A72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A72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A72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29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29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D5D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5555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5555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5555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5555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AAAA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AAAAA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ECF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478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478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478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478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C9F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C9FF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AF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ACD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ACD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ACD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ACD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5E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5EA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1942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C2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23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23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23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231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53A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A1C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2A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2A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2A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2A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59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2C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2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2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2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200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A72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156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B81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B81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81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81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5555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A2A2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3F3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3F3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D478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234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346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346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346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3469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FACD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194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568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81C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81C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1C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1C1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FF5900" w:themeColor="accent2"/>
        <w:left w:val="single" w:sz="4" w:space="0" w:color="001942" w:themeColor="text1"/>
        <w:bottom w:val="single" w:sz="4" w:space="0" w:color="001942" w:themeColor="text1"/>
        <w:right w:val="single" w:sz="4" w:space="0" w:color="00194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3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9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E27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E27" w:themeColor="text1" w:themeShade="99"/>
          <w:insideV w:val="nil"/>
        </w:tcBorders>
        <w:shd w:val="clear" w:color="auto" w:fill="000E27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231" w:themeFill="text1" w:themeFillShade="BF"/>
      </w:tcPr>
    </w:tblStylePr>
    <w:tblStylePr w:type="band1Vert">
      <w:tblPr/>
      <w:tcPr>
        <w:shd w:val="clear" w:color="auto" w:fill="4D90FF" w:themeFill="text1" w:themeFillTint="66"/>
      </w:tcPr>
    </w:tblStylePr>
    <w:tblStylePr w:type="band1Horz">
      <w:tblPr/>
      <w:tcPr>
        <w:shd w:val="clear" w:color="auto" w:fill="2174FF" w:themeFill="text1" w:themeFillTint="7F"/>
      </w:tcPr>
    </w:tblStylePr>
    <w:tblStylePr w:type="neCell">
      <w:rPr>
        <w:color w:val="001942" w:themeColor="text1"/>
      </w:rPr>
    </w:tblStylePr>
    <w:tblStylePr w:type="nwCell">
      <w:rPr>
        <w:color w:val="001942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FF5900" w:themeColor="accent2"/>
        <w:left w:val="single" w:sz="4" w:space="0" w:color="B53A00" w:themeColor="accent1"/>
        <w:bottom w:val="single" w:sz="4" w:space="0" w:color="B53A00" w:themeColor="accent1"/>
        <w:right w:val="single" w:sz="4" w:space="0" w:color="B53A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DE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9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C22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C2200" w:themeColor="accent1" w:themeShade="99"/>
          <w:insideV w:val="nil"/>
        </w:tcBorders>
        <w:shd w:val="clear" w:color="auto" w:fill="6C22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2200" w:themeFill="accent1" w:themeFillShade="99"/>
      </w:tcPr>
    </w:tblStylePr>
    <w:tblStylePr w:type="band1Vert">
      <w:tblPr/>
      <w:tcPr>
        <w:shd w:val="clear" w:color="auto" w:fill="FFA57B" w:themeFill="accent1" w:themeFillTint="66"/>
      </w:tcPr>
    </w:tblStylePr>
    <w:tblStylePr w:type="band1Horz">
      <w:tblPr/>
      <w:tcPr>
        <w:shd w:val="clear" w:color="auto" w:fill="FF8F5B" w:themeFill="accent1" w:themeFillTint="7F"/>
      </w:tcPr>
    </w:tblStylePr>
    <w:tblStylePr w:type="neCell">
      <w:rPr>
        <w:color w:val="001942" w:themeColor="text1"/>
      </w:rPr>
    </w:tblStylePr>
    <w:tblStylePr w:type="nwCell">
      <w:rPr>
        <w:color w:val="001942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FF5900" w:themeColor="accent2"/>
        <w:left w:val="single" w:sz="4" w:space="0" w:color="FF5900" w:themeColor="accent2"/>
        <w:bottom w:val="single" w:sz="4" w:space="0" w:color="FF5900" w:themeColor="accent2"/>
        <w:right w:val="single" w:sz="4" w:space="0" w:color="FF59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E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9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5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500" w:themeColor="accent2" w:themeShade="99"/>
          <w:insideV w:val="nil"/>
        </w:tcBorders>
        <w:shd w:val="clear" w:color="auto" w:fill="9935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500" w:themeFill="accent2" w:themeFillShade="99"/>
      </w:tcPr>
    </w:tblStylePr>
    <w:tblStylePr w:type="band1Vert">
      <w:tblPr/>
      <w:tcPr>
        <w:shd w:val="clear" w:color="auto" w:fill="FFBC99" w:themeFill="accent2" w:themeFillTint="66"/>
      </w:tcPr>
    </w:tblStylePr>
    <w:tblStylePr w:type="band1Horz">
      <w:tblPr/>
      <w:tcPr>
        <w:shd w:val="clear" w:color="auto" w:fill="FFAC80" w:themeFill="accent2" w:themeFillTint="7F"/>
      </w:tcPr>
    </w:tblStylePr>
    <w:tblStylePr w:type="neCell">
      <w:rPr>
        <w:color w:val="001942" w:themeColor="text1"/>
      </w:rPr>
    </w:tblStylePr>
    <w:tblStylePr w:type="nwCell">
      <w:rPr>
        <w:color w:val="001942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555555" w:themeColor="accent4"/>
        <w:left w:val="single" w:sz="4" w:space="0" w:color="FFA726" w:themeColor="accent3"/>
        <w:bottom w:val="single" w:sz="4" w:space="0" w:color="FFA726" w:themeColor="accent3"/>
        <w:right w:val="single" w:sz="4" w:space="0" w:color="FFA72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6E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5555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F68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F6800" w:themeColor="accent3" w:themeShade="99"/>
          <w:insideV w:val="nil"/>
        </w:tcBorders>
        <w:shd w:val="clear" w:color="auto" w:fill="AF68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6800" w:themeFill="accent3" w:themeFillShade="99"/>
      </w:tcPr>
    </w:tblStylePr>
    <w:tblStylePr w:type="band1Vert">
      <w:tblPr/>
      <w:tcPr>
        <w:shd w:val="clear" w:color="auto" w:fill="FFDBA8" w:themeFill="accent3" w:themeFillTint="66"/>
      </w:tcPr>
    </w:tblStylePr>
    <w:tblStylePr w:type="band1Horz">
      <w:tblPr/>
      <w:tcPr>
        <w:shd w:val="clear" w:color="auto" w:fill="FFD29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FFA726" w:themeColor="accent3"/>
        <w:left w:val="single" w:sz="4" w:space="0" w:color="555555" w:themeColor="accent4"/>
        <w:bottom w:val="single" w:sz="4" w:space="0" w:color="555555" w:themeColor="accent4"/>
        <w:right w:val="single" w:sz="4" w:space="0" w:color="55555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E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A72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3333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33333" w:themeColor="accent4" w:themeShade="99"/>
          <w:insideV w:val="nil"/>
        </w:tcBorders>
        <w:shd w:val="clear" w:color="auto" w:fill="33333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3333" w:themeFill="accent4" w:themeFillShade="99"/>
      </w:tcPr>
    </w:tblStylePr>
    <w:tblStylePr w:type="band1Vert">
      <w:tblPr/>
      <w:tcPr>
        <w:shd w:val="clear" w:color="auto" w:fill="BBBBBB" w:themeFill="accent4" w:themeFillTint="66"/>
      </w:tcPr>
    </w:tblStylePr>
    <w:tblStylePr w:type="band1Horz">
      <w:tblPr/>
      <w:tcPr>
        <w:shd w:val="clear" w:color="auto" w:fill="AAAAAA" w:themeFill="accent4" w:themeFillTint="7F"/>
      </w:tcPr>
    </w:tblStylePr>
    <w:tblStylePr w:type="neCell">
      <w:rPr>
        <w:color w:val="001942" w:themeColor="text1"/>
      </w:rPr>
    </w:tblStylePr>
    <w:tblStylePr w:type="nwCell">
      <w:rPr>
        <w:color w:val="001942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7FACD6" w:themeColor="accent6"/>
        <w:left w:val="single" w:sz="4" w:space="0" w:color="0D478D" w:themeColor="accent5"/>
        <w:bottom w:val="single" w:sz="4" w:space="0" w:color="0D478D" w:themeColor="accent5"/>
        <w:right w:val="single" w:sz="4" w:space="0" w:color="0D478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C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ACD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2A5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2A54" w:themeColor="accent5" w:themeShade="99"/>
          <w:insideV w:val="nil"/>
        </w:tcBorders>
        <w:shd w:val="clear" w:color="auto" w:fill="072A5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2A54" w:themeFill="accent5" w:themeFillShade="99"/>
      </w:tcPr>
    </w:tblStylePr>
    <w:tblStylePr w:type="band1Vert">
      <w:tblPr/>
      <w:tcPr>
        <w:shd w:val="clear" w:color="auto" w:fill="7CB1F3" w:themeFill="accent5" w:themeFillTint="66"/>
      </w:tcPr>
    </w:tblStylePr>
    <w:tblStylePr w:type="band1Horz">
      <w:tblPr/>
      <w:tcPr>
        <w:shd w:val="clear" w:color="auto" w:fill="5C9FF0" w:themeFill="accent5" w:themeFillTint="7F"/>
      </w:tcPr>
    </w:tblStylePr>
    <w:tblStylePr w:type="neCell">
      <w:rPr>
        <w:color w:val="001942" w:themeColor="text1"/>
      </w:rPr>
    </w:tblStylePr>
    <w:tblStylePr w:type="nwCell">
      <w:rPr>
        <w:color w:val="001942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top w:val="single" w:sz="24" w:space="0" w:color="0D478D" w:themeColor="accent5"/>
        <w:left w:val="single" w:sz="4" w:space="0" w:color="7FACD6" w:themeColor="accent6"/>
        <w:bottom w:val="single" w:sz="4" w:space="0" w:color="7FACD6" w:themeColor="accent6"/>
        <w:right w:val="single" w:sz="4" w:space="0" w:color="7FACD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478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679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679A" w:themeColor="accent6" w:themeShade="99"/>
          <w:insideV w:val="nil"/>
        </w:tcBorders>
        <w:shd w:val="clear" w:color="auto" w:fill="31679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679A" w:themeFill="accent6" w:themeFillShade="99"/>
      </w:tcPr>
    </w:tblStylePr>
    <w:tblStylePr w:type="band1Vert">
      <w:tblPr/>
      <w:tcPr>
        <w:shd w:val="clear" w:color="auto" w:fill="CBDDEE" w:themeFill="accent6" w:themeFillTint="66"/>
      </w:tcPr>
    </w:tblStylePr>
    <w:tblStylePr w:type="band1Horz">
      <w:tblPr/>
      <w:tcPr>
        <w:shd w:val="clear" w:color="auto" w:fill="BFD5EA" w:themeFill="accent6" w:themeFillTint="7F"/>
      </w:tcPr>
    </w:tblStylePr>
    <w:tblStylePr w:type="neCell">
      <w:rPr>
        <w:color w:val="001942" w:themeColor="text1"/>
      </w:rPr>
    </w:tblStylePr>
    <w:tblStylePr w:type="nwCell">
      <w:rPr>
        <w:color w:val="001942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D3E3FF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4700" w:themeFill="accent2" w:themeFillShade="CC"/>
      </w:tcPr>
    </w:tblStylePr>
    <w:tblStylePr w:type="lastRow">
      <w:rPr>
        <w:b/>
        <w:bCs/>
        <w:color w:val="CC4700" w:themeColor="accent2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BAFF" w:themeFill="text1" w:themeFillTint="3F"/>
      </w:tcPr>
    </w:tblStylePr>
    <w:tblStylePr w:type="band1Horz">
      <w:tblPr/>
      <w:tcPr>
        <w:shd w:val="clear" w:color="auto" w:fill="A6C7FF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FFE8DE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4700" w:themeFill="accent2" w:themeFillShade="CC"/>
      </w:tcPr>
    </w:tblStylePr>
    <w:tblStylePr w:type="lastRow">
      <w:rPr>
        <w:b/>
        <w:bCs/>
        <w:color w:val="CC4700" w:themeColor="accent2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7AD" w:themeFill="accent1" w:themeFillTint="3F"/>
      </w:tcPr>
    </w:tblStylePr>
    <w:tblStylePr w:type="band1Horz">
      <w:tblPr/>
      <w:tcPr>
        <w:shd w:val="clear" w:color="auto" w:fill="FFD1BD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FFEE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4700" w:themeFill="accent2" w:themeFillShade="CC"/>
      </w:tcPr>
    </w:tblStylePr>
    <w:tblStylePr w:type="lastRow">
      <w:rPr>
        <w:b/>
        <w:bCs/>
        <w:color w:val="CC4700" w:themeColor="accent2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5C0" w:themeFill="accent2" w:themeFillTint="3F"/>
      </w:tcPr>
    </w:tblStylePr>
    <w:tblStylePr w:type="band1Horz">
      <w:tblPr/>
      <w:tcPr>
        <w:shd w:val="clear" w:color="auto" w:fill="FFDDCC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FFF6E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44444" w:themeFill="accent4" w:themeFillShade="CC"/>
      </w:tcPr>
    </w:tblStylePr>
    <w:tblStylePr w:type="lastRow">
      <w:rPr>
        <w:b/>
        <w:bCs/>
        <w:color w:val="444444" w:themeColor="accent4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9" w:themeFill="accent3" w:themeFillTint="3F"/>
      </w:tcPr>
    </w:tblStylePr>
    <w:tblStylePr w:type="band1Horz">
      <w:tblPr/>
      <w:tcPr>
        <w:shd w:val="clear" w:color="auto" w:fill="FFED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EEEE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A8A00" w:themeFill="accent3" w:themeFillShade="CC"/>
      </w:tcPr>
    </w:tblStylePr>
    <w:tblStylePr w:type="lastRow">
      <w:rPr>
        <w:b/>
        <w:bCs/>
        <w:color w:val="EA8A00" w:themeColor="accent3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5" w:themeFill="accent4" w:themeFillTint="3F"/>
      </w:tcPr>
    </w:tblStylePr>
    <w:tblStylePr w:type="band1Horz">
      <w:tblPr/>
      <w:tcPr>
        <w:shd w:val="clear" w:color="auto" w:fill="DDDDDD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DEEC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B8AC5" w:themeFill="accent6" w:themeFillShade="CC"/>
      </w:tcPr>
    </w:tblStylePr>
    <w:tblStylePr w:type="lastRow">
      <w:rPr>
        <w:b/>
        <w:bCs/>
        <w:color w:val="4B8AC5" w:themeColor="accent6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CFF7" w:themeFill="accent5" w:themeFillTint="3F"/>
      </w:tcPr>
    </w:tblStylePr>
    <w:tblStylePr w:type="band1Horz">
      <w:tblPr/>
      <w:tcPr>
        <w:shd w:val="clear" w:color="auto" w:fill="BDD8F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</w:tblPr>
    <w:tcPr>
      <w:shd w:val="clear" w:color="auto" w:fill="F2F6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3870" w:themeFill="accent5" w:themeFillShade="CC"/>
      </w:tcPr>
    </w:tblStylePr>
    <w:tblStylePr w:type="lastRow">
      <w:rPr>
        <w:b/>
        <w:bCs/>
        <w:color w:val="0A3870" w:themeColor="accent5" w:themeShade="CC"/>
      </w:rPr>
      <w:tblPr/>
      <w:tcPr>
        <w:tcBorders>
          <w:top w:val="single" w:sz="12" w:space="0" w:color="00194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AF4" w:themeFill="accent6" w:themeFillTint="3F"/>
      </w:tcPr>
    </w:tblStylePr>
    <w:tblStylePr w:type="band1Horz">
      <w:tblPr/>
      <w:tcPr>
        <w:shd w:val="clear" w:color="auto" w:fill="E5EEF6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C7FF" w:themeFill="text1" w:themeFillTint="33"/>
    </w:tcPr>
    <w:tblStylePr w:type="firstRow">
      <w:rPr>
        <w:b/>
        <w:bCs/>
      </w:rPr>
      <w:tblPr/>
      <w:tcPr>
        <w:shd w:val="clear" w:color="auto" w:fill="4D90FF" w:themeFill="text1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4D90FF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123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1231" w:themeFill="text1" w:themeFillShade="BF"/>
      </w:tcPr>
    </w:tblStylePr>
    <w:tblStylePr w:type="band1Vert">
      <w:tblPr/>
      <w:tcPr>
        <w:shd w:val="clear" w:color="auto" w:fill="2174FF" w:themeFill="text1" w:themeFillTint="7F"/>
      </w:tcPr>
    </w:tblStylePr>
    <w:tblStylePr w:type="band1Horz">
      <w:tblPr/>
      <w:tcPr>
        <w:shd w:val="clear" w:color="auto" w:fill="2174FF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1BD" w:themeFill="accent1" w:themeFillTint="33"/>
    </w:tcPr>
    <w:tblStylePr w:type="firstRow">
      <w:rPr>
        <w:b/>
        <w:bCs/>
      </w:rPr>
      <w:tblPr/>
      <w:tcPr>
        <w:shd w:val="clear" w:color="auto" w:fill="FFA57B" w:themeFill="accent1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FFA57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72A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72A00" w:themeFill="accent1" w:themeFillShade="BF"/>
      </w:tcPr>
    </w:tblStylePr>
    <w:tblStylePr w:type="band1Vert">
      <w:tblPr/>
      <w:tcPr>
        <w:shd w:val="clear" w:color="auto" w:fill="FF8F5B" w:themeFill="accent1" w:themeFillTint="7F"/>
      </w:tcPr>
    </w:tblStylePr>
    <w:tblStylePr w:type="band1Horz">
      <w:tblPr/>
      <w:tcPr>
        <w:shd w:val="clear" w:color="auto" w:fill="FF8F5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DCC" w:themeFill="accent2" w:themeFillTint="33"/>
    </w:tcPr>
    <w:tblStylePr w:type="firstRow">
      <w:rPr>
        <w:b/>
        <w:bCs/>
      </w:rPr>
      <w:tblPr/>
      <w:tcPr>
        <w:shd w:val="clear" w:color="auto" w:fill="FFBC99" w:themeFill="accent2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FFBC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2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200" w:themeFill="accent2" w:themeFillShade="BF"/>
      </w:tcPr>
    </w:tblStylePr>
    <w:tblStylePr w:type="band1Vert">
      <w:tblPr/>
      <w:tcPr>
        <w:shd w:val="clear" w:color="auto" w:fill="FFAC80" w:themeFill="accent2" w:themeFillTint="7F"/>
      </w:tcPr>
    </w:tblStylePr>
    <w:tblStylePr w:type="band1Horz">
      <w:tblPr/>
      <w:tcPr>
        <w:shd w:val="clear" w:color="auto" w:fill="FFAC8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DD3" w:themeFill="accent3" w:themeFillTint="33"/>
    </w:tcPr>
    <w:tblStylePr w:type="firstRow">
      <w:rPr>
        <w:b/>
        <w:bCs/>
      </w:rPr>
      <w:tblPr/>
      <w:tcPr>
        <w:shd w:val="clear" w:color="auto" w:fill="FFDBA8" w:themeFill="accent3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FFDBA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B81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B8100" w:themeFill="accent3" w:themeFillShade="BF"/>
      </w:tcPr>
    </w:tblStylePr>
    <w:tblStylePr w:type="band1Vert">
      <w:tblPr/>
      <w:tcPr>
        <w:shd w:val="clear" w:color="auto" w:fill="FFD292" w:themeFill="accent3" w:themeFillTint="7F"/>
      </w:tcPr>
    </w:tblStylePr>
    <w:tblStylePr w:type="band1Horz">
      <w:tblPr/>
      <w:tcPr>
        <w:shd w:val="clear" w:color="auto" w:fill="FFD29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DDDD" w:themeFill="accent4" w:themeFillTint="33"/>
    </w:tcPr>
    <w:tblStylePr w:type="firstRow">
      <w:rPr>
        <w:b/>
        <w:bCs/>
      </w:rPr>
      <w:tblPr/>
      <w:tcPr>
        <w:shd w:val="clear" w:color="auto" w:fill="BBBBBB" w:themeFill="accent4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BBBBB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3F3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3F3F" w:themeFill="accent4" w:themeFillShade="BF"/>
      </w:tcPr>
    </w:tblStylePr>
    <w:tblStylePr w:type="band1Vert">
      <w:tblPr/>
      <w:tcPr>
        <w:shd w:val="clear" w:color="auto" w:fill="AAAAAA" w:themeFill="accent4" w:themeFillTint="7F"/>
      </w:tcPr>
    </w:tblStylePr>
    <w:tblStylePr w:type="band1Horz">
      <w:tblPr/>
      <w:tcPr>
        <w:shd w:val="clear" w:color="auto" w:fill="AAAAAA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D8F9" w:themeFill="accent5" w:themeFillTint="33"/>
    </w:tcPr>
    <w:tblStylePr w:type="firstRow">
      <w:rPr>
        <w:b/>
        <w:bCs/>
      </w:rPr>
      <w:tblPr/>
      <w:tcPr>
        <w:shd w:val="clear" w:color="auto" w:fill="7CB1F3" w:themeFill="accent5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7CB1F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9346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93469" w:themeFill="accent5" w:themeFillShade="BF"/>
      </w:tcPr>
    </w:tblStylePr>
    <w:tblStylePr w:type="band1Vert">
      <w:tblPr/>
      <w:tcPr>
        <w:shd w:val="clear" w:color="auto" w:fill="5C9FF0" w:themeFill="accent5" w:themeFillTint="7F"/>
      </w:tcPr>
    </w:tblStylePr>
    <w:tblStylePr w:type="band1Horz">
      <w:tblPr/>
      <w:tcPr>
        <w:shd w:val="clear" w:color="auto" w:fill="5C9FF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194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EF6" w:themeFill="accent6" w:themeFillTint="33"/>
    </w:tcPr>
    <w:tblStylePr w:type="firstRow">
      <w:rPr>
        <w:b/>
        <w:bCs/>
      </w:rPr>
      <w:tblPr/>
      <w:tcPr>
        <w:shd w:val="clear" w:color="auto" w:fill="CBDDEE" w:themeFill="accent6" w:themeFillTint="66"/>
      </w:tcPr>
    </w:tblStylePr>
    <w:tblStylePr w:type="lastRow">
      <w:rPr>
        <w:b/>
        <w:bCs/>
        <w:color w:val="001942" w:themeColor="text1"/>
      </w:rPr>
      <w:tblPr/>
      <w:tcPr>
        <w:shd w:val="clear" w:color="auto" w:fill="CBDDEE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E81C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E81C1" w:themeFill="accent6" w:themeFillShade="BF"/>
      </w:tcPr>
    </w:tblStylePr>
    <w:tblStylePr w:type="band1Vert">
      <w:tblPr/>
      <w:tcPr>
        <w:shd w:val="clear" w:color="auto" w:fill="BFD5EA" w:themeFill="accent6" w:themeFillTint="7F"/>
      </w:tcPr>
    </w:tblStylePr>
    <w:tblStylePr w:type="band1Horz">
      <w:tblPr/>
      <w:tcPr>
        <w:shd w:val="clear" w:color="auto" w:fill="BFD5EA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Bernhard de Pauw Gerlings</cp:lastModifiedBy>
  <cp:revision>7</cp:revision>
  <dcterms:created xsi:type="dcterms:W3CDTF">2025-10-15T12:54:00Z</dcterms:created>
  <dcterms:modified xsi:type="dcterms:W3CDTF">2025-10-15T13:25:00Z</dcterms:modified>
  <cp:category/>
</cp:coreProperties>
</file>